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MTMS 使用說明：排程 → 開工單</w:t>
      </w:r>
    </w:p>
    <w:p>
      <w:pPr>
        <w:ind w:left="227"/>
      </w:pPr>
      <w:r>
        <w:rPr>
          <w:rFonts w:ascii="Calibri" w:hAnsi="Calibri" w:eastAsia="Microsoft JhengHei"/>
          <w:i/>
        </w:rPr>
        <w:t>本手冊依目前前端畫面與繁中文案整理，按鈕／選單名稱以畫面上「」內文字為準。</w:t>
      </w:r>
    </w:p>
    <w:p>
      <w:pPr>
        <w:ind w:left="227"/>
      </w:pPr>
      <w:r>
        <w:rPr>
          <w:rFonts w:ascii="Calibri" w:hAnsi="Calibri" w:eastAsia="Microsoft JhengHei"/>
          <w:i/>
        </w:rPr>
        <w:t>適用範圍：側欄</w:t>
      </w:r>
      <w:r>
        <w:rPr>
          <w:rFonts w:ascii="Calibri" w:hAnsi="Calibri" w:eastAsia="Microsoft JhengHei"/>
          <w:b/>
          <w:i/>
        </w:rPr>
        <w:t>「排程」</w:t>
      </w:r>
      <w:r>
        <w:rPr>
          <w:rFonts w:ascii="Calibri" w:hAnsi="Calibri" w:eastAsia="Microsoft JhengHei"/>
          <w:i/>
        </w:rPr>
        <w:t>、管理工單（搜索／建立、提料、生產流程）。</w:t>
      </w:r>
    </w:p>
    <w:p>
      <w:pPr>
        <w:ind w:left="227"/>
      </w:pPr>
      <w:r>
        <w:rPr>
          <w:rFonts w:ascii="Calibri" w:hAnsi="Calibri" w:eastAsia="Microsoft JhengHei"/>
          <w:b/>
          <w:i/>
        </w:rPr>
        <w:t>「一附」</w:t>
      </w:r>
      <w:r>
        <w:rPr>
          <w:rFonts w:ascii="Calibri" w:hAnsi="Calibri" w:eastAsia="Microsoft JhengHei"/>
          <w:i/>
        </w:rPr>
        <w:t>章節使用本機資料庫 fpsmsdb 的真實例子（查詢當下快照）；其他環境請改日期再對。</w:t>
      </w:r>
    </w:p>
    <w:p>
      <w:pPr>
        <w:ind w:left="227"/>
      </w:pPr>
      <w:r>
        <w:rPr>
          <w:rFonts w:ascii="Calibri" w:hAnsi="Calibri" w:eastAsia="Microsoft JhengHei"/>
          <w:i/>
        </w:rPr>
        <w:t>產生日期：依原始碼現況（若畫面改版，請以實際 UI 為準）。</w:t>
      </w:r>
    </w:p>
    <w:p>
      <w:pPr>
        <w:pStyle w:val="Heading2"/>
      </w:pPr>
      <w:r>
        <w:t>這份手冊怎麼用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873"/>
        <w:gridCol w:w="4873"/>
      </w:tblGrid>
      <w:tr>
        <w:tc>
          <w:tcPr>
            <w:tcW w:type="dxa" w:w="4873"/>
          </w:tcPr>
          <w:p>
            <w:r>
              <w:rPr>
                <w:b/>
              </w:rPr>
              <w:t>符號</w:t>
            </w:r>
          </w:p>
        </w:tc>
        <w:tc>
          <w:tcPr>
            <w:tcW w:type="dxa" w:w="4873"/>
          </w:tcPr>
          <w:p>
            <w:r>
              <w:rPr>
                <w:b/>
              </w:rPr>
              <w:t>意思</w:t>
            </w:r>
          </w:p>
        </w:tc>
      </w:tr>
      <w:tr>
        <w:tc>
          <w:tcPr>
            <w:tcW w:type="dxa" w:w="4873"/>
          </w:tcPr>
          <w:p>
            <w:r>
              <w:t>「……」</w:t>
            </w:r>
          </w:p>
        </w:tc>
        <w:tc>
          <w:tcPr>
            <w:tcW w:type="dxa" w:w="4873"/>
          </w:tcPr>
          <w:p>
            <w:r>
              <w:t>畫面上看得到的按鈕、選單、標題</w:t>
            </w:r>
          </w:p>
        </w:tc>
      </w:tr>
      <w:tr>
        <w:tc>
          <w:tcPr>
            <w:tcW w:type="dxa" w:w="4873"/>
          </w:tcPr>
          <w:p>
            <w:r>
              <w:t>→</w:t>
            </w:r>
          </w:p>
        </w:tc>
        <w:tc>
          <w:tcPr>
            <w:tcW w:type="dxa" w:w="4873"/>
          </w:tcPr>
          <w:p>
            <w:r>
              <w:t>下一步操作</w:t>
            </w:r>
          </w:p>
        </w:tc>
      </w:tr>
      <w:tr>
        <w:tc>
          <w:tcPr>
            <w:tcW w:type="dxa" w:w="4873"/>
          </w:tcPr>
          <w:p>
            <w:r>
              <w:t>節點</w:t>
            </w:r>
          </w:p>
        </w:tc>
        <w:tc>
          <w:tcPr>
            <w:tcW w:type="dxa" w:w="4873"/>
          </w:tcPr>
          <w:p>
            <w:r>
              <w:t>流程中的一個階段（狀態／畫面）</w:t>
            </w:r>
          </w:p>
        </w:tc>
      </w:tr>
    </w:tbl>
    <w:p/>
    <w:p>
      <w:r>
        <w:rPr>
          <w:rFonts w:ascii="Calibri" w:hAnsi="Calibri" w:eastAsia="Microsoft JhengHei"/>
        </w:rPr>
        <w:t>建議閱讀順序：</w:t>
      </w:r>
    </w:p>
    <w:p>
      <w:pPr>
        <w:pStyle w:val="ListNumber"/>
      </w:pPr>
      <w:r>
        <w:rPr>
          <w:rFonts w:ascii="Calibri" w:hAnsi="Calibri" w:eastAsia="Microsoft JhengHei"/>
        </w:rPr>
        <w:t>先排期（側欄</w:t>
      </w:r>
      <w:r>
        <w:rPr>
          <w:rFonts w:ascii="Calibri" w:hAnsi="Calibri" w:eastAsia="Microsoft JhengHei"/>
          <w:b/>
        </w:rPr>
        <w:t>「排程」</w:t>
      </w:r>
      <w:r>
        <w:rPr>
          <w:rFonts w:ascii="Calibri" w:hAnsi="Calibri" w:eastAsia="Microsoft JhengHei"/>
        </w:rPr>
        <w:t>）</w:t>
      </w:r>
    </w:p>
    <w:p>
      <w:pPr>
        <w:pStyle w:val="ListNumber"/>
      </w:pPr>
      <w:r>
        <w:rPr>
          <w:rFonts w:ascii="Calibri" w:hAnsi="Calibri" w:eastAsia="Microsoft JhengHei"/>
        </w:rPr>
        <w:t>再放單／建工單（</w:t>
      </w:r>
      <w:r>
        <w:rPr>
          <w:rFonts w:ascii="Calibri" w:hAnsi="Calibri" w:eastAsia="Microsoft JhengHei"/>
          <w:b/>
        </w:rPr>
        <w:t>「管理工單」</w:t>
      </w:r>
      <w:r>
        <w:rPr>
          <w:rFonts w:ascii="Calibri" w:hAnsi="Calibri" w:eastAsia="Microsoft JhengHei"/>
        </w:rPr>
        <w:t>→</w:t>
      </w:r>
      <w:r>
        <w:rPr>
          <w:rFonts w:ascii="Calibri" w:hAnsi="Calibri" w:eastAsia="Microsoft JhengHei"/>
          <w:b/>
        </w:rPr>
        <w:t>「搜索工單/ 建立工單」</w:t>
      </w:r>
      <w:r>
        <w:rPr>
          <w:rFonts w:ascii="Calibri" w:hAnsi="Calibri" w:eastAsia="Microsoft JhengHei"/>
        </w:rPr>
        <w:t>）</w:t>
      </w:r>
    </w:p>
    <w:p>
      <w:pPr>
        <w:pStyle w:val="ListNumber"/>
      </w:pPr>
      <w:r>
        <w:rPr>
          <w:rFonts w:ascii="Calibri" w:hAnsi="Calibri" w:eastAsia="Microsoft JhengHei"/>
        </w:rPr>
        <w:t>提料 → 生產 → 完成</w:t>
      </w:r>
    </w:p>
    <w:p>
      <w:pPr>
        <w:pStyle w:val="Heading2"/>
      </w:pPr>
      <w:r>
        <w:t>一、整體流程（從排期到完工）</w:t>
      </w:r>
    </w:p>
    <w:p>
      <w:r>
        <w:rPr>
          <w:rFonts w:ascii="Consolas" w:hAnsi="Consolas"/>
          <w:sz w:val="18"/>
        </w:rPr>
        <w:t>【排程】預測／查看排期</w:t>
        <w:br/>
        <w:t xml:space="preserve">    ↓ 「自動生成工單」  或  手動「建立工單」</w:t>
        <w:br/>
        <w:t>【規劃中】工單已建立、尚未放單</w:t>
        <w:br/>
        <w:t xml:space="preserve">    ↓ 「放單」</w:t>
        <w:br/>
        <w:t>【待提料／提料中】</w:t>
        <w:br/>
        <w:t xml:space="preserve">    ↓ 「工單提料」掃碼提交</w:t>
        <w:br/>
        <w:t>【生產中】「工單生產流程」各工序開始／完成</w:t>
        <w:br/>
        <w:t xml:space="preserve">    ↓ 「完成工單」</w:t>
        <w:br/>
        <w:t>【品檢／上架】「待QC上架工單」→「已上架工單」</w:t>
      </w:r>
    </w:p>
    <w:p>
      <w:r>
        <w:rPr>
          <w:rFonts w:ascii="Calibri" w:hAnsi="Calibri" w:eastAsia="Microsoft JhengHei"/>
        </w:rPr>
        <w:t>也可不經排程，在</w:t>
      </w:r>
      <w:r>
        <w:rPr>
          <w:rFonts w:ascii="Calibri" w:hAnsi="Calibri" w:eastAsia="Microsoft JhengHei"/>
          <w:b/>
        </w:rPr>
        <w:t>「搜索工單/ 建立工單」</w:t>
      </w:r>
      <w:r>
        <w:rPr>
          <w:rFonts w:ascii="Calibri" w:hAnsi="Calibri" w:eastAsia="Microsoft JhengHei"/>
        </w:rPr>
        <w:t>直接</w:t>
      </w:r>
      <w:r>
        <w:rPr>
          <w:rFonts w:ascii="Calibri" w:hAnsi="Calibri" w:eastAsia="Microsoft JhengHei"/>
          <w:b/>
        </w:rPr>
        <w:t>「建立工單」</w:t>
      </w:r>
      <w:r>
        <w:rPr>
          <w:rFonts w:ascii="Calibri" w:hAnsi="Calibri" w:eastAsia="Microsoft JhengHei"/>
        </w:rPr>
        <w:t>（手動工單）。</w:t>
      </w:r>
    </w:p>
    <w:p>
      <w:pPr>
        <w:pStyle w:val="Heading2"/>
      </w:pPr>
      <w:r>
        <w:t>一附、本地資料庫實例（方便對照畫面）</w:t>
      </w:r>
    </w:p>
    <w:p>
      <w:pPr>
        <w:ind w:left="227"/>
      </w:pPr>
      <w:r>
        <w:rPr>
          <w:rFonts w:ascii="Calibri" w:hAnsi="Calibri" w:eastAsia="Microsoft JhengHei"/>
          <w:i/>
        </w:rPr>
        <w:t>以下數字來自本機 fpsmsdb 查詢結果，用於說明</w:t>
      </w:r>
      <w:r>
        <w:rPr>
          <w:rFonts w:ascii="Calibri" w:hAnsi="Calibri" w:eastAsia="Microsoft JhengHei"/>
          <w:b/>
          <w:i/>
        </w:rPr>
        <w:t>「畫面上大概會看到什麼」</w:t>
      </w:r>
      <w:r>
        <w:rPr>
          <w:rFonts w:ascii="Calibri" w:hAnsi="Calibri" w:eastAsia="Microsoft JhengHei"/>
          <w:i/>
        </w:rPr>
        <w:t>。</w:t>
      </w:r>
    </w:p>
    <w:p>
      <w:pPr>
        <w:ind w:left="227"/>
      </w:pPr>
      <w:r>
        <w:rPr>
          <w:rFonts w:ascii="Calibri" w:hAnsi="Calibri" w:eastAsia="Microsoft JhengHei"/>
          <w:i/>
        </w:rPr>
        <w:t>不同環境／日期資料會不同；請用</w:t>
      </w:r>
      <w:r>
        <w:rPr>
          <w:rFonts w:ascii="Calibri" w:hAnsi="Calibri" w:eastAsia="Microsoft JhengHei"/>
          <w:b/>
          <w:i/>
        </w:rPr>
        <w:t>「搜索」</w:t>
      </w:r>
      <w:r>
        <w:rPr>
          <w:rFonts w:ascii="Calibri" w:hAnsi="Calibri" w:eastAsia="Microsoft JhengHei"/>
          <w:i/>
        </w:rPr>
        <w:t>條件改成你們當天日期再核對。</w:t>
      </w:r>
    </w:p>
    <w:p>
      <w:pPr>
        <w:ind w:left="227"/>
      </w:pPr>
      <w:r>
        <w:rPr>
          <w:rFonts w:ascii="Calibri" w:hAnsi="Calibri" w:eastAsia="Microsoft JhengHei"/>
          <w:i/>
        </w:rPr>
        <w:t>狀態中文依前端翻譯：planning→</w:t>
      </w:r>
      <w:r>
        <w:rPr>
          <w:rFonts w:ascii="Calibri" w:hAnsi="Calibri" w:eastAsia="Microsoft JhengHei"/>
          <w:b/>
          <w:i/>
        </w:rPr>
        <w:t>「規劃中」</w:t>
      </w:r>
      <w:r>
        <w:rPr>
          <w:rFonts w:ascii="Calibri" w:hAnsi="Calibri" w:eastAsia="Microsoft JhengHei"/>
          <w:i/>
        </w:rPr>
        <w:t>、pending→</w:t>
      </w:r>
      <w:r>
        <w:rPr>
          <w:rFonts w:ascii="Calibri" w:hAnsi="Calibri" w:eastAsia="Microsoft JhengHei"/>
          <w:b/>
          <w:i/>
        </w:rPr>
        <w:t>「待處理」</w:t>
      </w:r>
      <w:r>
        <w:rPr>
          <w:rFonts w:ascii="Calibri" w:hAnsi="Calibri" w:eastAsia="Microsoft JhengHei"/>
          <w:i/>
        </w:rPr>
        <w:t>、packaging→</w:t>
      </w:r>
      <w:r>
        <w:rPr>
          <w:rFonts w:ascii="Calibri" w:hAnsi="Calibri" w:eastAsia="Microsoft JhengHei"/>
          <w:b/>
          <w:i/>
        </w:rPr>
        <w:t>「提料中」</w:t>
      </w:r>
      <w:r>
        <w:rPr>
          <w:rFonts w:ascii="Calibri" w:hAnsi="Calibri" w:eastAsia="Microsoft JhengHei"/>
          <w:i/>
        </w:rPr>
        <w:t>、processing→</w:t>
      </w:r>
      <w:r>
        <w:rPr>
          <w:rFonts w:ascii="Calibri" w:hAnsi="Calibri" w:eastAsia="Microsoft JhengHei"/>
          <w:b/>
          <w:i/>
        </w:rPr>
        <w:t>「生產中」</w:t>
      </w:r>
      <w:r>
        <w:rPr>
          <w:rFonts w:ascii="Calibri" w:hAnsi="Calibri" w:eastAsia="Microsoft JhengHei"/>
          <w:i/>
        </w:rPr>
        <w:t>、storing→</w:t>
      </w:r>
      <w:r>
        <w:rPr>
          <w:rFonts w:ascii="Calibri" w:hAnsi="Calibri" w:eastAsia="Microsoft JhengHei"/>
          <w:b/>
          <w:i/>
        </w:rPr>
        <w:t>「待品檢入倉」</w:t>
      </w:r>
      <w:r>
        <w:rPr>
          <w:rFonts w:ascii="Calibri" w:hAnsi="Calibri" w:eastAsia="Microsoft JhengHei"/>
          <w:i/>
        </w:rPr>
        <w:t>、completed→</w:t>
      </w:r>
      <w:r>
        <w:rPr>
          <w:rFonts w:ascii="Calibri" w:hAnsi="Calibri" w:eastAsia="Microsoft JhengHei"/>
          <w:b/>
          <w:i/>
        </w:rPr>
        <w:t>「已完成」</w:t>
      </w:r>
      <w:r>
        <w:rPr>
          <w:rFonts w:ascii="Calibri" w:hAnsi="Calibri" w:eastAsia="Microsoft JhengHei"/>
          <w:i/>
        </w:rPr>
        <w:t>。</w:t>
      </w:r>
    </w:p>
    <w:p>
      <w:pPr>
        <w:pStyle w:val="Heading3"/>
      </w:pPr>
      <w:r>
        <w:t>例 A：已有排期、尚未產工單（適合練習「詳細」→「自動生成工單」）</w:t>
      </w:r>
    </w:p>
    <w:p>
      <w:r>
        <w:rPr>
          <w:rFonts w:ascii="Calibri" w:hAnsi="Calibri" w:eastAsia="Microsoft JhengHei"/>
        </w:rPr>
        <w:t>在</w:t>
      </w:r>
      <w:r>
        <w:rPr>
          <w:rFonts w:ascii="Calibri" w:hAnsi="Calibri" w:eastAsia="Microsoft JhengHei"/>
          <w:b/>
        </w:rPr>
        <w:t>「生產排程」</w:t>
      </w:r>
      <w:r>
        <w:rPr>
          <w:rFonts w:ascii="Calibri" w:hAnsi="Calibri" w:eastAsia="Microsoft JhengHei"/>
        </w:rPr>
        <w:t>用</w:t>
      </w:r>
      <w:r>
        <w:rPr>
          <w:rFonts w:ascii="Calibri" w:hAnsi="Calibri" w:eastAsia="Microsoft JhengHei"/>
          <w:b/>
        </w:rPr>
        <w:t>「生產日期」</w:t>
      </w:r>
      <w:r>
        <w:rPr>
          <w:rFonts w:ascii="Calibri" w:hAnsi="Calibri" w:eastAsia="Microsoft JhengHei"/>
        </w:rPr>
        <w:t>搜 2026-08-03，本機有一筆細排（production_schedule.id = 928，type = detailed）：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873"/>
        <w:gridCol w:w="4873"/>
      </w:tblGrid>
      <w:tr>
        <w:tc>
          <w:tcPr>
            <w:tcW w:type="dxa" w:w="4873"/>
          </w:tcPr>
          <w:p>
            <w:r>
              <w:rPr>
                <w:b/>
              </w:rPr>
              <w:t>畫面概念</w:t>
            </w:r>
          </w:p>
        </w:tc>
        <w:tc>
          <w:tcPr>
            <w:tcW w:type="dxa" w:w="4873"/>
          </w:tcPr>
          <w:p>
            <w:r>
              <w:rPr>
                <w:b/>
              </w:rPr>
              <w:t>本機資料</w:t>
            </w:r>
          </w:p>
        </w:tc>
      </w:tr>
      <w:tr>
        <w:tc>
          <w:tcPr>
            <w:tcW w:type="dxa" w:w="4873"/>
          </w:tcPr>
          <w:p>
            <w:r>
              <w:t>「生產日期」</w:t>
            </w:r>
          </w:p>
        </w:tc>
        <w:tc>
          <w:tcPr>
            <w:tcW w:type="dxa" w:w="4873"/>
          </w:tcPr>
          <w:p>
            <w:r>
              <w:t>2026-08-03</w:t>
            </w:r>
          </w:p>
        </w:tc>
      </w:tr>
      <w:tr>
        <w:tc>
          <w:tcPr>
            <w:tcW w:type="dxa" w:w="4873"/>
          </w:tcPr>
          <w:p>
            <w:r>
              <w:t>「預計生產數」（約）</w:t>
            </w:r>
          </w:p>
        </w:tc>
        <w:tc>
          <w:tcPr>
            <w:tcW w:type="dxa" w:w="4873"/>
          </w:tcPr>
          <w:p>
            <w:r>
              <w:t>17,334</w:t>
            </w:r>
          </w:p>
        </w:tc>
      </w:tr>
      <w:tr>
        <w:tc>
          <w:tcPr>
            <w:tcW w:type="dxa" w:w="4873"/>
          </w:tcPr>
          <w:p>
            <w:r>
              <w:t>「成品款數」（約）</w:t>
            </w:r>
          </w:p>
        </w:tc>
        <w:tc>
          <w:tcPr>
            <w:tcW w:type="dxa" w:w="4873"/>
          </w:tcPr>
          <w:p>
            <w:r>
              <w:t>47</w:t>
            </w:r>
          </w:p>
        </w:tc>
      </w:tr>
    </w:tbl>
    <w:p/>
    <w:p>
      <w:r>
        <w:rPr>
          <w:rFonts w:ascii="Calibri" w:hAnsi="Calibri" w:eastAsia="Microsoft JhengHei"/>
        </w:rPr>
        <w:t>打開</w:t>
      </w:r>
      <w:r>
        <w:rPr>
          <w:rFonts w:ascii="Calibri" w:hAnsi="Calibri" w:eastAsia="Microsoft JhengHei"/>
          <w:b/>
        </w:rPr>
        <w:t>「詳細」</w:t>
      </w:r>
      <w:r>
        <w:rPr>
          <w:rFonts w:ascii="Calibri" w:hAnsi="Calibri" w:eastAsia="Microsoft JhengHei"/>
        </w:rPr>
        <w:t>後，明細列會類似（節錄）：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949"/>
        <w:gridCol w:w="1949"/>
        <w:gridCol w:w="1949"/>
        <w:gridCol w:w="1949"/>
        <w:gridCol w:w="1949"/>
      </w:tblGrid>
      <w:tr>
        <w:tc>
          <w:tcPr>
            <w:tcW w:type="dxa" w:w="1949"/>
          </w:tcPr>
          <w:p>
            <w:r>
              <w:rPr>
                <w:b/>
              </w:rPr>
              <w:t>「編號」</w:t>
            </w:r>
          </w:p>
        </w:tc>
        <w:tc>
          <w:tcPr>
            <w:tcW w:type="dxa" w:w="1949"/>
          </w:tcPr>
          <w:p>
            <w:r>
              <w:rPr>
                <w:b/>
              </w:rPr>
              <w:t>「名稱」</w:t>
            </w:r>
          </w:p>
        </w:tc>
        <w:tc>
          <w:tcPr>
            <w:tcW w:type="dxa" w:w="1949"/>
          </w:tcPr>
          <w:p>
            <w:r>
              <w:rPr>
                <w:b/>
              </w:rPr>
              <w:t>約「需求數量」</w:t>
            </w:r>
          </w:p>
        </w:tc>
        <w:tc>
          <w:tcPr>
            <w:tcW w:type="dxa" w:w="1949"/>
          </w:tcPr>
          <w:p>
            <w:r>
              <w:rPr>
                <w:b/>
              </w:rPr>
              <w:t>約「存貨量」</w:t>
            </w:r>
          </w:p>
        </w:tc>
        <w:tc>
          <w:tcPr>
            <w:tcW w:type="dxa" w:w="1949"/>
          </w:tcPr>
          <w:p>
            <w:r>
              <w:rPr>
                <w:b/>
              </w:rPr>
              <w:t>約需工單數</w:t>
            </w:r>
          </w:p>
        </w:tc>
      </w:tr>
      <w:tr>
        <w:tc>
          <w:tcPr>
            <w:tcW w:type="dxa" w:w="1949"/>
          </w:tcPr>
          <w:p>
            <w:r>
              <w:t>PP1175</w:t>
            </w:r>
          </w:p>
        </w:tc>
        <w:tc>
          <w:tcPr>
            <w:tcW w:type="dxa" w:w="1949"/>
          </w:tcPr>
          <w:p>
            <w:r>
              <w:t>鮮檸檬汁(P+4)</w:t>
            </w:r>
          </w:p>
        </w:tc>
        <w:tc>
          <w:tcPr>
            <w:tcW w:type="dxa" w:w="1949"/>
          </w:tcPr>
          <w:p>
            <w:r>
              <w:t>1,406</w:t>
            </w:r>
          </w:p>
        </w:tc>
        <w:tc>
          <w:tcPr>
            <w:tcW w:type="dxa" w:w="1949"/>
          </w:tcPr>
          <w:p>
            <w:r>
              <w:t>1,400</w:t>
            </w:r>
          </w:p>
        </w:tc>
        <w:tc>
          <w:tcPr>
            <w:tcW w:type="dxa" w:w="1949"/>
          </w:tcPr>
          <w:p>
            <w:r>
              <w:t>74</w:t>
            </w:r>
          </w:p>
        </w:tc>
      </w:tr>
      <w:tr>
        <w:tc>
          <w:tcPr>
            <w:tcW w:type="dxa" w:w="1949"/>
          </w:tcPr>
          <w:p>
            <w:r>
              <w:t>PP1224</w:t>
            </w:r>
          </w:p>
        </w:tc>
        <w:tc>
          <w:tcPr>
            <w:tcW w:type="dxa" w:w="1949"/>
          </w:tcPr>
          <w:p>
            <w:r>
              <w:t>柚子蒜蓉汁</w:t>
            </w:r>
          </w:p>
        </w:tc>
        <w:tc>
          <w:tcPr>
            <w:tcW w:type="dxa" w:w="1949"/>
          </w:tcPr>
          <w:p>
            <w:r>
              <w:t>140</w:t>
            </w:r>
          </w:p>
        </w:tc>
        <w:tc>
          <w:tcPr>
            <w:tcW w:type="dxa" w:w="1949"/>
          </w:tcPr>
          <w:p>
            <w:r>
              <w:t>50</w:t>
            </w:r>
          </w:p>
        </w:tc>
        <w:tc>
          <w:tcPr>
            <w:tcW w:type="dxa" w:w="1949"/>
          </w:tcPr>
          <w:p>
            <w:r>
              <w:t>1</w:t>
            </w:r>
          </w:p>
        </w:tc>
      </w:tr>
      <w:tr>
        <w:tc>
          <w:tcPr>
            <w:tcW w:type="dxa" w:w="1949"/>
          </w:tcPr>
          <w:p>
            <w:r>
              <w:t>PP0259</w:t>
            </w:r>
          </w:p>
        </w:tc>
        <w:tc>
          <w:tcPr>
            <w:tcW w:type="dxa" w:w="1949"/>
          </w:tcPr>
          <w:p>
            <w:r>
              <w:t>牛肉水(2KG/包)</w:t>
            </w:r>
          </w:p>
        </w:tc>
        <w:tc>
          <w:tcPr>
            <w:tcW w:type="dxa" w:w="1949"/>
          </w:tcPr>
          <w:p>
            <w:r>
              <w:t>41</w:t>
            </w:r>
          </w:p>
        </w:tc>
        <w:tc>
          <w:tcPr>
            <w:tcW w:type="dxa" w:w="1949"/>
          </w:tcPr>
          <w:p>
            <w:r>
              <w:t>51</w:t>
            </w:r>
          </w:p>
        </w:tc>
        <w:tc>
          <w:tcPr>
            <w:tcW w:type="dxa" w:w="1949"/>
          </w:tcPr>
          <w:p>
            <w:r>
              <w:t>41</w:t>
            </w:r>
          </w:p>
        </w:tc>
      </w:tr>
      <w:tr>
        <w:tc>
          <w:tcPr>
            <w:tcW w:type="dxa" w:w="1949"/>
          </w:tcPr>
          <w:p>
            <w:r>
              <w:t>PP2284</w:t>
            </w:r>
          </w:p>
        </w:tc>
        <w:tc>
          <w:tcPr>
            <w:tcW w:type="dxa" w:w="1949"/>
          </w:tcPr>
          <w:p>
            <w:r>
              <w:t>油醋汁(1KG/包)</w:t>
            </w:r>
          </w:p>
        </w:tc>
        <w:tc>
          <w:tcPr>
            <w:tcW w:type="dxa" w:w="1949"/>
          </w:tcPr>
          <w:p>
            <w:r>
              <w:t>28</w:t>
            </w:r>
          </w:p>
        </w:tc>
        <w:tc>
          <w:tcPr>
            <w:tcW w:type="dxa" w:w="1949"/>
          </w:tcPr>
          <w:p>
            <w:r>
              <w:t>32</w:t>
            </w:r>
          </w:p>
        </w:tc>
        <w:tc>
          <w:tcPr>
            <w:tcW w:type="dxa" w:w="1949"/>
          </w:tcPr>
          <w:p>
            <w:r>
              <w:t>1</w:t>
            </w:r>
          </w:p>
        </w:tc>
      </w:tr>
      <w:tr>
        <w:tc>
          <w:tcPr>
            <w:tcW w:type="dxa" w:w="1949"/>
          </w:tcPr>
          <w:p>
            <w:r>
              <w:t>PP2390</w:t>
            </w:r>
          </w:p>
        </w:tc>
        <w:tc>
          <w:tcPr>
            <w:tcW w:type="dxa" w:w="1949"/>
          </w:tcPr>
          <w:p>
            <w:r>
              <w:t>熱情香果醬</w:t>
            </w:r>
          </w:p>
        </w:tc>
        <w:tc>
          <w:tcPr>
            <w:tcW w:type="dxa" w:w="1949"/>
          </w:tcPr>
          <w:p>
            <w:r>
              <w:t>12</w:t>
            </w:r>
          </w:p>
        </w:tc>
        <w:tc>
          <w:tcPr>
            <w:tcW w:type="dxa" w:w="1949"/>
          </w:tcPr>
          <w:p>
            <w:r>
              <w:t>16</w:t>
            </w:r>
          </w:p>
        </w:tc>
        <w:tc>
          <w:tcPr>
            <w:tcW w:type="dxa" w:w="1949"/>
          </w:tcPr>
          <w:p>
            <w:r>
              <w:t>4</w:t>
            </w:r>
          </w:p>
        </w:tc>
      </w:tr>
    </w:tbl>
    <w:p/>
    <w:p>
      <w:r>
        <w:rPr>
          <w:rFonts w:ascii="Calibri" w:hAnsi="Calibri" w:eastAsia="Microsoft JhengHei"/>
        </w:rPr>
        <w:t>怎麼練：</w:t>
      </w:r>
    </w:p>
    <w:p>
      <w:pPr>
        <w:pStyle w:val="ListNumber"/>
      </w:pPr>
      <w:r>
        <w:rPr>
          <w:rFonts w:ascii="Calibri" w:hAnsi="Calibri" w:eastAsia="Microsoft JhengHei"/>
          <w:b/>
        </w:rPr>
        <w:t>「排程」</w:t>
      </w:r>
      <w:r>
        <w:rPr>
          <w:rFonts w:ascii="Calibri" w:hAnsi="Calibri" w:eastAsia="Microsoft JhengHei"/>
        </w:rPr>
        <w:t>→ 生產日期選 2026-08-03 →</w:t>
      </w:r>
      <w:r>
        <w:rPr>
          <w:rFonts w:ascii="Calibri" w:hAnsi="Calibri" w:eastAsia="Microsoft JhengHei"/>
          <w:b/>
        </w:rPr>
        <w:t>「搜索」</w:t>
      </w:r>
      <w:r>
        <w:rPr>
          <w:rFonts w:ascii="Calibri" w:hAnsi="Calibri" w:eastAsia="Microsoft JhengHei"/>
        </w:rPr>
        <w:t>→</w:t>
      </w:r>
      <w:r>
        <w:rPr>
          <w:rFonts w:ascii="Calibri" w:hAnsi="Calibri" w:eastAsia="Microsoft JhengHei"/>
          <w:b/>
        </w:rPr>
        <w:t>「詳細」</w:t>
      </w:r>
      <w:r>
        <w:rPr>
          <w:rFonts w:ascii="Calibri" w:hAnsi="Calibri" w:eastAsia="Microsoft JhengHei"/>
        </w:rPr>
        <w:t>。</w:t>
      </w:r>
    </w:p>
    <w:p>
      <w:pPr>
        <w:pStyle w:val="ListNumber"/>
      </w:pPr>
      <w:r>
        <w:rPr>
          <w:rFonts w:ascii="Calibri" w:hAnsi="Calibri" w:eastAsia="Microsoft JhengHei"/>
        </w:rPr>
        <w:t>對照上表成品是否出現在明細。</w:t>
      </w:r>
    </w:p>
    <w:p>
      <w:pPr>
        <w:pStyle w:val="ListNumber"/>
      </w:pPr>
      <w:r>
        <w:rPr>
          <w:rFonts w:ascii="Calibri" w:hAnsi="Calibri" w:eastAsia="Microsoft JhengHei"/>
        </w:rPr>
        <w:t>若環境允許，再試</w:t>
      </w:r>
      <w:r>
        <w:rPr>
          <w:rFonts w:ascii="Calibri" w:hAnsi="Calibri" w:eastAsia="Microsoft JhengHei"/>
          <w:b/>
        </w:rPr>
        <w:t>「自動生成工單」</w:t>
      </w:r>
      <w:r>
        <w:rPr>
          <w:rFonts w:ascii="Calibri" w:hAnsi="Calibri" w:eastAsia="Microsoft JhengHei"/>
        </w:rPr>
        <w:t>（會真正建 JO，請在測試庫操作）。</w:t>
      </w:r>
    </w:p>
    <w:p>
      <w:pPr>
        <w:ind w:left="227"/>
      </w:pPr>
      <w:r>
        <w:rPr>
          <w:rFonts w:ascii="Calibri" w:hAnsi="Calibri" w:eastAsia="Microsoft JhengHei"/>
          <w:i/>
        </w:rPr>
        <w:t>查詢當下：此排期尚未有透過 prodScheduleLineId 掛上的工單（適合示範</w:t>
      </w:r>
      <w:r>
        <w:rPr>
          <w:rFonts w:ascii="Calibri" w:hAnsi="Calibri" w:eastAsia="Microsoft JhengHei"/>
          <w:b/>
          <w:i/>
        </w:rPr>
        <w:t>「產工單前」</w:t>
      </w:r>
      <w:r>
        <w:rPr>
          <w:rFonts w:ascii="Calibri" w:hAnsi="Calibri" w:eastAsia="Microsoft JhengHei"/>
          <w:i/>
        </w:rPr>
        <w:t>）。</w:t>
      </w:r>
    </w:p>
    <w:p>
      <w:pPr>
        <w:pStyle w:val="Heading3"/>
      </w:pPr>
      <w:r>
        <w:t>例 B：排期已產工單且已完成（歷史成功路徑）</w:t>
      </w:r>
    </w:p>
    <w:p>
      <w:r>
        <w:rPr>
          <w:rFonts w:ascii="Calibri" w:hAnsi="Calibri" w:eastAsia="Microsoft JhengHei"/>
        </w:rPr>
        <w:t>本機較早一筆：2026-06-17 細排（約預計生產 17,421、成品款數 33），曾產生多張 type = detailed 工單，例如：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436"/>
        <w:gridCol w:w="2436"/>
        <w:gridCol w:w="2436"/>
        <w:gridCol w:w="2436"/>
      </w:tblGrid>
      <w:tr>
        <w:tc>
          <w:tcPr>
            <w:tcW w:type="dxa" w:w="2436"/>
          </w:tcPr>
          <w:p>
            <w:r>
              <w:rPr>
                <w:b/>
              </w:rPr>
              <w:t>「工單編號」</w:t>
            </w:r>
          </w:p>
        </w:tc>
        <w:tc>
          <w:tcPr>
            <w:tcW w:type="dxa" w:w="2436"/>
          </w:tcPr>
          <w:p>
            <w:r>
              <w:rPr>
                <w:b/>
              </w:rPr>
              <w:t>「狀態」</w:t>
            </w:r>
          </w:p>
        </w:tc>
        <w:tc>
          <w:tcPr>
            <w:tcW w:type="dxa" w:w="2436"/>
          </w:tcPr>
          <w:p>
            <w:r>
              <w:rPr>
                <w:b/>
              </w:rPr>
              <w:t>「需求數量」</w:t>
            </w:r>
          </w:p>
        </w:tc>
        <w:tc>
          <w:tcPr>
            <w:tcW w:type="dxa" w:w="2436"/>
          </w:tcPr>
          <w:p>
            <w:r>
              <w:rPr>
                <w:b/>
              </w:rPr>
              <w:t>成品</w:t>
            </w:r>
          </w:p>
        </w:tc>
      </w:tr>
      <w:tr>
        <w:tc>
          <w:tcPr>
            <w:tcW w:type="dxa" w:w="2436"/>
          </w:tcPr>
          <w:p>
            <w:r>
              <w:t>JO-260617-008</w:t>
            </w:r>
          </w:p>
        </w:tc>
        <w:tc>
          <w:tcPr>
            <w:tcW w:type="dxa" w:w="2436"/>
          </w:tcPr>
          <w:p>
            <w:r>
              <w:t>已完成</w:t>
            </w:r>
          </w:p>
        </w:tc>
        <w:tc>
          <w:tcPr>
            <w:tcW w:type="dxa" w:w="2436"/>
          </w:tcPr>
          <w:p>
            <w:r>
              <w:t>568</w:t>
            </w:r>
          </w:p>
        </w:tc>
        <w:tc>
          <w:tcPr>
            <w:tcW w:type="dxa" w:w="2436"/>
          </w:tcPr>
          <w:p>
            <w:r>
              <w:t>PP1234 日式咖哩汁</w:t>
            </w:r>
          </w:p>
        </w:tc>
      </w:tr>
      <w:tr>
        <w:tc>
          <w:tcPr>
            <w:tcW w:type="dxa" w:w="2436"/>
          </w:tcPr>
          <w:p>
            <w:r>
              <w:t>JO-260617-012</w:t>
            </w:r>
          </w:p>
        </w:tc>
        <w:tc>
          <w:tcPr>
            <w:tcW w:type="dxa" w:w="2436"/>
          </w:tcPr>
          <w:p>
            <w:r>
              <w:t>已完成</w:t>
            </w:r>
          </w:p>
        </w:tc>
        <w:tc>
          <w:tcPr>
            <w:tcW w:type="dxa" w:w="2436"/>
          </w:tcPr>
          <w:p>
            <w:r>
              <w:t>15</w:t>
            </w:r>
          </w:p>
        </w:tc>
        <w:tc>
          <w:tcPr>
            <w:tcW w:type="dxa" w:w="2436"/>
          </w:tcPr>
          <w:p>
            <w:r>
              <w:t>PP2288 香水檸檬汁P+3</w:t>
            </w:r>
          </w:p>
        </w:tc>
      </w:tr>
      <w:tr>
        <w:tc>
          <w:tcPr>
            <w:tcW w:type="dxa" w:w="2436"/>
          </w:tcPr>
          <w:p>
            <w:r>
              <w:t>JO-260617-015</w:t>
            </w:r>
          </w:p>
        </w:tc>
        <w:tc>
          <w:tcPr>
            <w:tcW w:type="dxa" w:w="2436"/>
          </w:tcPr>
          <w:p>
            <w:r>
              <w:t>已完成</w:t>
            </w:r>
          </w:p>
        </w:tc>
        <w:tc>
          <w:tcPr>
            <w:tcW w:type="dxa" w:w="2436"/>
          </w:tcPr>
          <w:p>
            <w:r>
              <w:t>600</w:t>
            </w:r>
          </w:p>
        </w:tc>
        <w:tc>
          <w:tcPr>
            <w:tcW w:type="dxa" w:w="2436"/>
          </w:tcPr>
          <w:p>
            <w:r>
              <w:t>PP1136 白粥</w:t>
            </w:r>
          </w:p>
        </w:tc>
      </w:tr>
      <w:tr>
        <w:tc>
          <w:tcPr>
            <w:tcW w:type="dxa" w:w="2436"/>
          </w:tcPr>
          <w:p>
            <w:r>
              <w:t>JO-260617-024</w:t>
            </w:r>
          </w:p>
        </w:tc>
        <w:tc>
          <w:tcPr>
            <w:tcW w:type="dxa" w:w="2436"/>
          </w:tcPr>
          <w:p>
            <w:r>
              <w:t>已完成</w:t>
            </w:r>
          </w:p>
        </w:tc>
        <w:tc>
          <w:tcPr>
            <w:tcW w:type="dxa" w:w="2436"/>
          </w:tcPr>
          <w:p>
            <w:r>
              <w:t>28</w:t>
            </w:r>
          </w:p>
        </w:tc>
        <w:tc>
          <w:tcPr>
            <w:tcW w:type="dxa" w:w="2436"/>
          </w:tcPr>
          <w:p>
            <w:r>
              <w:t>PP2284 油醋汁(1KG/包)</w:t>
            </w:r>
          </w:p>
        </w:tc>
      </w:tr>
      <w:tr>
        <w:tc>
          <w:tcPr>
            <w:tcW w:type="dxa" w:w="2436"/>
          </w:tcPr>
          <w:p>
            <w:r>
              <w:t>JO-260617-030</w:t>
            </w:r>
          </w:p>
        </w:tc>
        <w:tc>
          <w:tcPr>
            <w:tcW w:type="dxa" w:w="2436"/>
          </w:tcPr>
          <w:p>
            <w:r>
              <w:t>已完成</w:t>
            </w:r>
          </w:p>
        </w:tc>
        <w:tc>
          <w:tcPr>
            <w:tcW w:type="dxa" w:w="2436"/>
          </w:tcPr>
          <w:p>
            <w:r>
              <w:t>508</w:t>
            </w:r>
          </w:p>
        </w:tc>
        <w:tc>
          <w:tcPr>
            <w:tcW w:type="dxa" w:w="2436"/>
          </w:tcPr>
          <w:p>
            <w:r>
              <w:t>PP2290 韓式豬軟骨</w:t>
            </w:r>
          </w:p>
        </w:tc>
      </w:tr>
    </w:tbl>
    <w:p/>
    <w:p>
      <w:r>
        <w:rPr>
          <w:rFonts w:ascii="Calibri" w:hAnsi="Calibri" w:eastAsia="Microsoft JhengHei"/>
        </w:rPr>
        <w:t>怎麼練：</w:t>
      </w:r>
    </w:p>
    <w:p>
      <w:pPr>
        <w:pStyle w:val="ListNumber"/>
      </w:pPr>
      <w:r>
        <w:rPr>
          <w:rFonts w:ascii="Calibri" w:hAnsi="Calibri" w:eastAsia="Microsoft JhengHei"/>
          <w:b/>
        </w:rPr>
        <w:t>「搜索工單/ 建立工單」</w:t>
      </w:r>
      <w:r>
        <w:rPr>
          <w:rFonts w:ascii="Calibri" w:hAnsi="Calibri" w:eastAsia="Microsoft JhengHei"/>
        </w:rPr>
        <w:t>→</w:t>
      </w:r>
      <w:r>
        <w:rPr>
          <w:rFonts w:ascii="Calibri" w:hAnsi="Calibri" w:eastAsia="Microsoft JhengHei"/>
          <w:b/>
        </w:rPr>
        <w:t>「預計生產日期」</w:t>
      </w:r>
      <w:r>
        <w:rPr>
          <w:rFonts w:ascii="Calibri" w:hAnsi="Calibri" w:eastAsia="Microsoft JhengHei"/>
        </w:rPr>
        <w:t>填 2026-06-17 →</w:t>
      </w:r>
      <w:r>
        <w:rPr>
          <w:rFonts w:ascii="Calibri" w:hAnsi="Calibri" w:eastAsia="Microsoft JhengHei"/>
          <w:b/>
        </w:rPr>
        <w:t>「搜索」</w:t>
      </w:r>
      <w:r>
        <w:rPr>
          <w:rFonts w:ascii="Calibri" w:hAnsi="Calibri" w:eastAsia="Microsoft JhengHei"/>
        </w:rPr>
        <w:t>。</w:t>
      </w:r>
    </w:p>
    <w:p>
      <w:pPr>
        <w:pStyle w:val="ListNumber"/>
      </w:pPr>
      <w:r>
        <w:rPr>
          <w:rFonts w:ascii="Calibri" w:hAnsi="Calibri" w:eastAsia="Microsoft JhengHei"/>
        </w:rPr>
        <w:t>找上表工單編號，點</w:t>
      </w:r>
      <w:r>
        <w:rPr>
          <w:rFonts w:ascii="Calibri" w:hAnsi="Calibri" w:eastAsia="Microsoft JhengHei"/>
          <w:b/>
        </w:rPr>
        <w:t>「查看」</w:t>
      </w:r>
      <w:r>
        <w:rPr>
          <w:rFonts w:ascii="Calibri" w:hAnsi="Calibri" w:eastAsia="Microsoft JhengHei"/>
        </w:rPr>
        <w:t>看已完成工單長怎樣。</w:t>
      </w:r>
    </w:p>
    <w:p>
      <w:pPr>
        <w:pStyle w:val="ListNumber"/>
      </w:pPr>
      <w:r>
        <w:rPr>
          <w:rFonts w:ascii="Calibri" w:hAnsi="Calibri" w:eastAsia="Microsoft JhengHei"/>
        </w:rPr>
        <w:t>對照：這類工單來自排程 release（type 在庫為 detailed），不是手動</w:t>
      </w:r>
      <w:r>
        <w:rPr>
          <w:rFonts w:ascii="Calibri" w:hAnsi="Calibri" w:eastAsia="Microsoft JhengHei"/>
          <w:b/>
        </w:rPr>
        <w:t>「建立工單」</w:t>
      </w:r>
      <w:r>
        <w:rPr>
          <w:rFonts w:ascii="Calibri" w:hAnsi="Calibri" w:eastAsia="Microsoft JhengHei"/>
        </w:rPr>
        <w:t>的 manual。</w:t>
      </w:r>
    </w:p>
    <w:p>
      <w:pPr>
        <w:pStyle w:val="Heading3"/>
      </w:pPr>
      <w:r>
        <w:t>例 C：手動「建立工單」（不經排程）</w:t>
      </w:r>
    </w:p>
    <w:p>
      <w:r>
        <w:rPr>
          <w:rFonts w:ascii="Calibri" w:hAnsi="Calibri" w:eastAsia="Microsoft JhengHei"/>
        </w:rPr>
        <w:t>本機 2026-07-29 工單幾乎皆為手動（type = manual，且未掛排期行）。例子：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436"/>
        <w:gridCol w:w="2436"/>
        <w:gridCol w:w="2436"/>
        <w:gridCol w:w="2436"/>
      </w:tblGrid>
      <w:tr>
        <w:tc>
          <w:tcPr>
            <w:tcW w:type="dxa" w:w="2436"/>
          </w:tcPr>
          <w:p>
            <w:r>
              <w:rPr>
                <w:b/>
              </w:rPr>
              <w:t>「工單編號」</w:t>
            </w:r>
          </w:p>
        </w:tc>
        <w:tc>
          <w:tcPr>
            <w:tcW w:type="dxa" w:w="2436"/>
          </w:tcPr>
          <w:p>
            <w:r>
              <w:rPr>
                <w:b/>
              </w:rPr>
              <w:t>「狀態」</w:t>
            </w:r>
          </w:p>
        </w:tc>
        <w:tc>
          <w:tcPr>
            <w:tcW w:type="dxa" w:w="2436"/>
          </w:tcPr>
          <w:p>
            <w:r>
              <w:rPr>
                <w:b/>
              </w:rPr>
              <w:t>「需求數量」</w:t>
            </w:r>
          </w:p>
        </w:tc>
        <w:tc>
          <w:tcPr>
            <w:tcW w:type="dxa" w:w="2436"/>
          </w:tcPr>
          <w:p>
            <w:r>
              <w:rPr>
                <w:b/>
              </w:rPr>
              <w:t>成品</w:t>
            </w:r>
          </w:p>
        </w:tc>
      </w:tr>
      <w:tr>
        <w:tc>
          <w:tcPr>
            <w:tcW w:type="dxa" w:w="2436"/>
          </w:tcPr>
          <w:p>
            <w:r>
              <w:t>JO-260729-045</w:t>
            </w:r>
          </w:p>
        </w:tc>
        <w:tc>
          <w:tcPr>
            <w:tcW w:type="dxa" w:w="2436"/>
          </w:tcPr>
          <w:p>
            <w:r>
              <w:t>待處理</w:t>
            </w:r>
          </w:p>
        </w:tc>
        <w:tc>
          <w:tcPr>
            <w:tcW w:type="dxa" w:w="2436"/>
          </w:tcPr>
          <w:p>
            <w:r>
              <w:t>3</w:t>
            </w:r>
          </w:p>
        </w:tc>
        <w:tc>
          <w:tcPr>
            <w:tcW w:type="dxa" w:w="2436"/>
          </w:tcPr>
          <w:p>
            <w:r>
              <w:t>PP2390 熱情香果醬</w:t>
            </w:r>
          </w:p>
        </w:tc>
      </w:tr>
      <w:tr>
        <w:tc>
          <w:tcPr>
            <w:tcW w:type="dxa" w:w="2436"/>
          </w:tcPr>
          <w:p>
            <w:r>
              <w:t>JO-260729-038</w:t>
            </w:r>
          </w:p>
        </w:tc>
        <w:tc>
          <w:tcPr>
            <w:tcW w:type="dxa" w:w="2436"/>
          </w:tcPr>
          <w:p>
            <w:r>
              <w:t>待處理</w:t>
            </w:r>
          </w:p>
        </w:tc>
        <w:tc>
          <w:tcPr>
            <w:tcW w:type="dxa" w:w="2436"/>
          </w:tcPr>
          <w:p>
            <w:r>
              <w:t>51</w:t>
            </w:r>
          </w:p>
        </w:tc>
        <w:tc>
          <w:tcPr>
            <w:tcW w:type="dxa" w:w="2436"/>
          </w:tcPr>
          <w:p>
            <w:r>
              <w:t>PP2277 烚意粉</w:t>
            </w:r>
          </w:p>
        </w:tc>
      </w:tr>
      <w:tr>
        <w:tc>
          <w:tcPr>
            <w:tcW w:type="dxa" w:w="2436"/>
          </w:tcPr>
          <w:p>
            <w:r>
              <w:t>JO-260729-034</w:t>
            </w:r>
          </w:p>
        </w:tc>
        <w:tc>
          <w:tcPr>
            <w:tcW w:type="dxa" w:w="2436"/>
          </w:tcPr>
          <w:p>
            <w:r>
              <w:t>生產中</w:t>
            </w:r>
          </w:p>
        </w:tc>
        <w:tc>
          <w:tcPr>
            <w:tcW w:type="dxa" w:w="2436"/>
          </w:tcPr>
          <w:p>
            <w:r>
              <w:t>1</w:t>
            </w:r>
          </w:p>
        </w:tc>
        <w:tc>
          <w:tcPr>
            <w:tcW w:type="dxa" w:w="2436"/>
          </w:tcPr>
          <w:p>
            <w:r>
              <w:t>PP2302 酸甜蘿蔔粒箱料粉</w:t>
            </w:r>
          </w:p>
        </w:tc>
      </w:tr>
      <w:tr>
        <w:tc>
          <w:tcPr>
            <w:tcW w:type="dxa" w:w="2436"/>
          </w:tcPr>
          <w:p>
            <w:r>
              <w:t>JO-260729-044</w:t>
            </w:r>
          </w:p>
        </w:tc>
        <w:tc>
          <w:tcPr>
            <w:tcW w:type="dxa" w:w="2436"/>
          </w:tcPr>
          <w:p>
            <w:r>
              <w:t>提料中</w:t>
            </w:r>
          </w:p>
        </w:tc>
        <w:tc>
          <w:tcPr>
            <w:tcW w:type="dxa" w:w="2436"/>
          </w:tcPr>
          <w:p>
            <w:r>
              <w:t>265</w:t>
            </w:r>
          </w:p>
        </w:tc>
        <w:tc>
          <w:tcPr>
            <w:tcW w:type="dxa" w:w="2436"/>
          </w:tcPr>
          <w:p>
            <w:r>
              <w:t>PP2383 辣椒菜脯</w:t>
            </w:r>
          </w:p>
        </w:tc>
      </w:tr>
    </w:tbl>
    <w:p/>
    <w:p>
      <w:r>
        <w:rPr>
          <w:rFonts w:ascii="Calibri" w:hAnsi="Calibri" w:eastAsia="Microsoft JhengHei"/>
        </w:rPr>
        <w:t>怎麼練：</w:t>
      </w:r>
    </w:p>
    <w:p>
      <w:pPr>
        <w:pStyle w:val="ListNumber"/>
      </w:pPr>
      <w:r>
        <w:rPr>
          <w:rFonts w:ascii="Calibri" w:hAnsi="Calibri" w:eastAsia="Microsoft JhengHei"/>
          <w:b/>
        </w:rPr>
        <w:t>「預計生產日期」</w:t>
      </w:r>
      <w:r>
        <w:rPr>
          <w:rFonts w:ascii="Calibri" w:hAnsi="Calibri" w:eastAsia="Microsoft JhengHei"/>
        </w:rPr>
        <w:t>選 2026-07-29 →</w:t>
      </w:r>
      <w:r>
        <w:rPr>
          <w:rFonts w:ascii="Calibri" w:hAnsi="Calibri" w:eastAsia="Microsoft JhengHei"/>
          <w:b/>
        </w:rPr>
        <w:t>「搜索」</w:t>
      </w:r>
      <w:r>
        <w:rPr>
          <w:rFonts w:ascii="Calibri" w:hAnsi="Calibri" w:eastAsia="Microsoft JhengHei"/>
        </w:rPr>
        <w:t>。</w:t>
      </w:r>
    </w:p>
    <w:p>
      <w:pPr>
        <w:pStyle w:val="ListNumber"/>
      </w:pPr>
      <w:r>
        <w:rPr>
          <w:rFonts w:ascii="Calibri" w:hAnsi="Calibri" w:eastAsia="Microsoft JhengHei"/>
        </w:rPr>
        <w:t>用</w:t>
      </w:r>
      <w:r>
        <w:rPr>
          <w:rFonts w:ascii="Calibri" w:hAnsi="Calibri" w:eastAsia="Microsoft JhengHei"/>
          <w:b/>
        </w:rPr>
        <w:t>「狀態」</w:t>
      </w:r>
      <w:r>
        <w:rPr>
          <w:rFonts w:ascii="Calibri" w:hAnsi="Calibri" w:eastAsia="Microsoft JhengHei"/>
        </w:rPr>
        <w:t>篩</w:t>
      </w:r>
      <w:r>
        <w:rPr>
          <w:rFonts w:ascii="Calibri" w:hAnsi="Calibri" w:eastAsia="Microsoft JhengHei"/>
          <w:b/>
        </w:rPr>
        <w:t>「待處理」</w:t>
      </w:r>
      <w:r>
        <w:rPr>
          <w:rFonts w:ascii="Calibri" w:hAnsi="Calibri" w:eastAsia="Microsoft JhengHei"/>
        </w:rPr>
        <w:t>→ 應能看到類似 JO-260729-045。</w:t>
      </w:r>
    </w:p>
    <w:p>
      <w:pPr>
        <w:pStyle w:val="ListNumber"/>
      </w:pPr>
      <w:r>
        <w:rPr>
          <w:rFonts w:ascii="Calibri" w:hAnsi="Calibri" w:eastAsia="Microsoft JhengHei"/>
        </w:rPr>
        <w:t>若該單仍</w:t>
      </w:r>
      <w:r>
        <w:rPr>
          <w:rFonts w:ascii="Calibri" w:hAnsi="Calibri" w:eastAsia="Microsoft JhengHei"/>
          <w:b/>
        </w:rPr>
        <w:t>「規劃中」</w:t>
      </w:r>
      <w:r>
        <w:rPr>
          <w:rFonts w:ascii="Calibri" w:hAnsi="Calibri" w:eastAsia="Microsoft JhengHei"/>
        </w:rPr>
        <w:t>，可練習</w:t>
      </w:r>
      <w:r>
        <w:rPr>
          <w:rFonts w:ascii="Calibri" w:hAnsi="Calibri" w:eastAsia="Microsoft JhengHei"/>
          <w:b/>
        </w:rPr>
        <w:t>「放單」</w:t>
      </w:r>
      <w:r>
        <w:rPr>
          <w:rFonts w:ascii="Calibri" w:hAnsi="Calibri" w:eastAsia="Microsoft JhengHei"/>
        </w:rPr>
        <w:t>；若已是</w:t>
      </w:r>
      <w:r>
        <w:rPr>
          <w:rFonts w:ascii="Calibri" w:hAnsi="Calibri" w:eastAsia="Microsoft JhengHei"/>
          <w:b/>
        </w:rPr>
        <w:t>「待處理」</w:t>
      </w:r>
      <w:r>
        <w:rPr>
          <w:rFonts w:ascii="Calibri" w:hAnsi="Calibri" w:eastAsia="Microsoft JhengHei"/>
        </w:rPr>
        <w:t>，可接</w:t>
      </w:r>
      <w:r>
        <w:rPr>
          <w:rFonts w:ascii="Calibri" w:hAnsi="Calibri" w:eastAsia="Microsoft JhengHei"/>
          <w:b/>
        </w:rPr>
        <w:t>「工單提料」</w:t>
      </w:r>
      <w:r>
        <w:rPr>
          <w:rFonts w:ascii="Calibri" w:hAnsi="Calibri" w:eastAsia="Microsoft JhengHei"/>
        </w:rPr>
        <w:t>。</w:t>
      </w:r>
    </w:p>
    <w:p>
      <w:r>
        <w:rPr>
          <w:rFonts w:ascii="Calibri" w:hAnsi="Calibri" w:eastAsia="Microsoft JhengHei"/>
        </w:rPr>
        <w:t>同日狀態分佈（本機快照）：約 17 張</w:t>
      </w:r>
      <w:r>
        <w:rPr>
          <w:rFonts w:ascii="Calibri" w:hAnsi="Calibri" w:eastAsia="Microsoft JhengHei"/>
          <w:b/>
        </w:rPr>
        <w:t>「待處理」</w:t>
      </w:r>
      <w:r>
        <w:rPr>
          <w:rFonts w:ascii="Calibri" w:hAnsi="Calibri" w:eastAsia="Microsoft JhengHei"/>
        </w:rPr>
        <w:t>、24 張</w:t>
      </w:r>
      <w:r>
        <w:rPr>
          <w:rFonts w:ascii="Calibri" w:hAnsi="Calibri" w:eastAsia="Microsoft JhengHei"/>
          <w:b/>
        </w:rPr>
        <w:t>「提料中」</w:t>
      </w:r>
      <w:r>
        <w:rPr>
          <w:rFonts w:ascii="Calibri" w:hAnsi="Calibri" w:eastAsia="Microsoft JhengHei"/>
        </w:rPr>
        <w:t>、4 張</w:t>
      </w:r>
      <w:r>
        <w:rPr>
          <w:rFonts w:ascii="Calibri" w:hAnsi="Calibri" w:eastAsia="Microsoft JhengHei"/>
          <w:b/>
        </w:rPr>
        <w:t>「生產中」</w:t>
      </w:r>
      <w:r>
        <w:rPr>
          <w:rFonts w:ascii="Calibri" w:hAnsi="Calibri" w:eastAsia="Microsoft JhengHei"/>
        </w:rPr>
        <w:t>——正好對應</w:t>
      </w:r>
      <w:r>
        <w:rPr>
          <w:rFonts w:ascii="Calibri" w:hAnsi="Calibri" w:eastAsia="Microsoft JhengHei"/>
          <w:b/>
        </w:rPr>
        <w:t>「放單後 → 提料 → 生產」</w:t>
      </w:r>
      <w:r>
        <w:rPr>
          <w:rFonts w:ascii="Calibri" w:hAnsi="Calibri" w:eastAsia="Microsoft JhengHei"/>
        </w:rPr>
        <w:t>不同節點。</w:t>
      </w:r>
    </w:p>
    <w:p>
      <w:pPr>
        <w:pStyle w:val="Heading3"/>
      </w:pPr>
      <w:r>
        <w:t>例 D：近兩週工單狀態分佈（看流程卡在哪）</w:t>
      </w:r>
    </w:p>
    <w:p>
      <w:r>
        <w:rPr>
          <w:rFonts w:ascii="Calibri" w:hAnsi="Calibri" w:eastAsia="Microsoft JhengHei"/>
        </w:rPr>
        <w:t>本機最近約 14 天（未隱藏工單）概況：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249"/>
        <w:gridCol w:w="3249"/>
        <w:gridCol w:w="3249"/>
      </w:tblGrid>
      <w:tr>
        <w:tc>
          <w:tcPr>
            <w:tcW w:type="dxa" w:w="3249"/>
          </w:tcPr>
          <w:p>
            <w:r>
              <w:rPr>
                <w:b/>
              </w:rPr>
              <w:t>「狀態」</w:t>
            </w:r>
          </w:p>
        </w:tc>
        <w:tc>
          <w:tcPr>
            <w:tcW w:type="dxa" w:w="3249"/>
          </w:tcPr>
          <w:p>
            <w:r>
              <w:rPr>
                <w:b/>
              </w:rPr>
              <w:t>約筆數</w:t>
            </w:r>
          </w:p>
        </w:tc>
        <w:tc>
          <w:tcPr>
            <w:tcW w:type="dxa" w:w="3249"/>
          </w:tcPr>
          <w:p>
            <w:r>
              <w:rPr>
                <w:b/>
              </w:rPr>
              <w:t>使用者下一步常做什麼</w:t>
            </w:r>
          </w:p>
        </w:tc>
      </w:tr>
      <w:tr>
        <w:tc>
          <w:tcPr>
            <w:tcW w:type="dxa" w:w="3249"/>
          </w:tcPr>
          <w:p>
            <w:r>
              <w:t>已完成</w:t>
            </w:r>
          </w:p>
        </w:tc>
        <w:tc>
          <w:tcPr>
            <w:tcW w:type="dxa" w:w="3249"/>
          </w:tcPr>
          <w:p>
            <w:r>
              <w:t>359</w:t>
            </w:r>
          </w:p>
        </w:tc>
        <w:tc>
          <w:tcPr>
            <w:tcW w:type="dxa" w:w="3249"/>
          </w:tcPr>
          <w:p>
            <w:r>
              <w:t>可當完成範本「查看」</w:t>
            </w:r>
          </w:p>
        </w:tc>
      </w:tr>
      <w:tr>
        <w:tc>
          <w:tcPr>
            <w:tcW w:type="dxa" w:w="3249"/>
          </w:tcPr>
          <w:p>
            <w:r>
              <w:t>待處理</w:t>
            </w:r>
          </w:p>
        </w:tc>
        <w:tc>
          <w:tcPr>
            <w:tcW w:type="dxa" w:w="3249"/>
          </w:tcPr>
          <w:p>
            <w:r>
              <w:t>42</w:t>
            </w:r>
          </w:p>
        </w:tc>
        <w:tc>
          <w:tcPr>
            <w:tcW w:type="dxa" w:w="3249"/>
          </w:tcPr>
          <w:p>
            <w:r>
              <w:t>「工單提料」</w:t>
            </w:r>
          </w:p>
        </w:tc>
      </w:tr>
      <w:tr>
        <w:tc>
          <w:tcPr>
            <w:tcW w:type="dxa" w:w="3249"/>
          </w:tcPr>
          <w:p>
            <w:r>
              <w:t>提料中</w:t>
            </w:r>
          </w:p>
        </w:tc>
        <w:tc>
          <w:tcPr>
            <w:tcW w:type="dxa" w:w="3249"/>
          </w:tcPr>
          <w:p>
            <w:r>
              <w:t>37</w:t>
            </w:r>
          </w:p>
        </w:tc>
        <w:tc>
          <w:tcPr>
            <w:tcW w:type="dxa" w:w="3249"/>
          </w:tcPr>
          <w:p>
            <w:r>
              <w:t>繼續掃碼／提交提料</w:t>
            </w:r>
          </w:p>
        </w:tc>
      </w:tr>
      <w:tr>
        <w:tc>
          <w:tcPr>
            <w:tcW w:type="dxa" w:w="3249"/>
          </w:tcPr>
          <w:p>
            <w:r>
              <w:t>待品檢入倉</w:t>
            </w:r>
          </w:p>
        </w:tc>
        <w:tc>
          <w:tcPr>
            <w:tcW w:type="dxa" w:w="3249"/>
          </w:tcPr>
          <w:p>
            <w:r>
              <w:t>33</w:t>
            </w:r>
          </w:p>
        </w:tc>
        <w:tc>
          <w:tcPr>
            <w:tcW w:type="dxa" w:w="3249"/>
          </w:tcPr>
          <w:p>
            <w:r>
              <w:t>「工單生產流程」品檢／上架</w:t>
            </w:r>
          </w:p>
        </w:tc>
      </w:tr>
      <w:tr>
        <w:tc>
          <w:tcPr>
            <w:tcW w:type="dxa" w:w="3249"/>
          </w:tcPr>
          <w:p>
            <w:r>
              <w:t>生產中</w:t>
            </w:r>
          </w:p>
        </w:tc>
        <w:tc>
          <w:tcPr>
            <w:tcW w:type="dxa" w:w="3249"/>
          </w:tcPr>
          <w:p>
            <w:r>
              <w:t>4</w:t>
            </w:r>
          </w:p>
        </w:tc>
        <w:tc>
          <w:tcPr>
            <w:tcW w:type="dxa" w:w="3249"/>
          </w:tcPr>
          <w:p>
            <w:r>
              <w:t>「工單生產流程」繼續工序</w:t>
            </w:r>
          </w:p>
        </w:tc>
      </w:tr>
    </w:tbl>
    <w:p/>
    <w:p>
      <w:pPr>
        <w:pStyle w:val="Heading3"/>
      </w:pPr>
      <w:r>
        <w:t>例 E：還在「規劃中」的單（適合練刪除／放單）</w:t>
      </w:r>
    </w:p>
    <w:p>
      <w:r>
        <w:rPr>
          <w:rFonts w:ascii="Calibri" w:hAnsi="Calibri" w:eastAsia="Microsoft JhengHei"/>
        </w:rPr>
        <w:t>本機仍有例如：JO-260427-039（沙薑醬 PP2205，需求約 291，</w:t>
      </w:r>
      <w:r>
        <w:rPr>
          <w:rFonts w:ascii="Calibri" w:hAnsi="Calibri" w:eastAsia="Microsoft JhengHei"/>
          <w:b/>
        </w:rPr>
        <w:t>「規劃中」</w:t>
      </w:r>
      <w:r>
        <w:rPr>
          <w:rFonts w:ascii="Calibri" w:hAnsi="Calibri" w:eastAsia="Microsoft JhengHei"/>
        </w:rPr>
        <w:t>）。</w:t>
      </w:r>
    </w:p>
    <w:p>
      <w:pPr>
        <w:pStyle w:val="ListBullet"/>
      </w:pPr>
      <w:r>
        <w:rPr>
          <w:rFonts w:ascii="Calibri" w:hAnsi="Calibri" w:eastAsia="Microsoft JhengHei"/>
        </w:rPr>
        <w:t>若只需練習</w:t>
      </w:r>
      <w:r>
        <w:rPr>
          <w:rFonts w:ascii="Calibri" w:hAnsi="Calibri" w:eastAsia="Microsoft JhengHei"/>
          <w:b/>
        </w:rPr>
        <w:t>「查看」</w:t>
      </w:r>
      <w:r>
        <w:rPr>
          <w:rFonts w:ascii="Calibri" w:hAnsi="Calibri" w:eastAsia="Microsoft JhengHei"/>
        </w:rPr>
        <w:t>→ 看</w:t>
      </w:r>
      <w:r>
        <w:rPr>
          <w:rFonts w:ascii="Calibri" w:hAnsi="Calibri" w:eastAsia="Microsoft JhengHei"/>
          <w:b/>
        </w:rPr>
        <w:t>「放單」</w:t>
      </w:r>
      <w:r>
        <w:rPr>
          <w:rFonts w:ascii="Calibri" w:hAnsi="Calibri" w:eastAsia="Microsoft JhengHei"/>
          <w:b/>
        </w:rPr>
        <w:t>「刪除工單」</w:t>
      </w:r>
      <w:r>
        <w:rPr>
          <w:rFonts w:ascii="Calibri" w:hAnsi="Calibri" w:eastAsia="Microsoft JhengHei"/>
        </w:rPr>
        <w:t>按鈕是否出現。</w:t>
      </w:r>
    </w:p>
    <w:p>
      <w:pPr>
        <w:pStyle w:val="ListBullet"/>
      </w:pPr>
      <w:r>
        <w:rPr>
          <w:rFonts w:ascii="Calibri" w:hAnsi="Calibri" w:eastAsia="Microsoft JhengHei"/>
        </w:rPr>
        <w:t>勿在正式／共用庫隨意刪除；測試庫才建議真的按</w:t>
      </w:r>
      <w:r>
        <w:rPr>
          <w:rFonts w:ascii="Calibri" w:hAnsi="Calibri" w:eastAsia="Microsoft JhengHei"/>
          <w:b/>
        </w:rPr>
        <w:t>「刪除工單」</w:t>
      </w:r>
      <w:r>
        <w:rPr>
          <w:rFonts w:ascii="Calibri" w:hAnsi="Calibri" w:eastAsia="Microsoft JhengHei"/>
        </w:rPr>
        <w:t>。</w:t>
      </w:r>
    </w:p>
    <w:p>
      <w:pPr>
        <w:pStyle w:val="Heading3"/>
      </w:pPr>
      <w:r>
        <w:t>自行查核用 SQL（選用）</w:t>
      </w:r>
    </w:p>
    <w:p>
      <w:r>
        <w:rPr>
          <w:rFonts w:ascii="Consolas" w:hAnsi="Consolas"/>
          <w:sz w:val="18"/>
        </w:rPr>
        <w:t>-- 某日排期摘要</w:t>
        <w:br/>
        <w:t>SELECT id, DATE(produceAt) AS produce_date, type,</w:t>
        <w:br/>
        <w:t xml:space="preserve">       totalEstProdCount, totalFGType</w:t>
        <w:br/>
        <w:t>FROM production_schedule</w:t>
        <w:br/>
        <w:t>WHERE deleted = 0 AND DATE(produceAt) = '2026-08-03';</w:t>
        <w:br/>
        <w:br/>
        <w:t>-- 該排期成品明細（前 20）</w:t>
        <w:br/>
        <w:t>SELECT i.code, i.name, psl.prodQty, psl.stockQty, psl.needNoOfJobOrder</w:t>
        <w:br/>
        <w:t>FROM production_schedule_line psl</w:t>
        <w:br/>
        <w:t>JOIN production_schedule ps ON ps.id = psl.prodScheduleId</w:t>
        <w:br/>
        <w:t>JOIN items i ON i.id = psl.itemId</w:t>
        <w:br/>
        <w:t>WHERE ps.deleted = 0 AND psl.deleted = 0</w:t>
        <w:br/>
        <w:t xml:space="preserve">  AND DATE(ps.produceAt) = '2026-08-03'</w:t>
        <w:br/>
        <w:t>ORDER BY psl.itemPriority, i.code</w:t>
        <w:br/>
        <w:t>LIMIT 20;</w:t>
        <w:br/>
        <w:br/>
        <w:t>-- 某日工單＋狀態</w:t>
        <w:br/>
        <w:t>SELECT code, status, type, reqQty, DATE(planStart) AS plan_date</w:t>
        <w:br/>
        <w:t>FROM job_order</w:t>
        <w:br/>
        <w:t>WHERE deleted = 0 AND (isHidden = 0 OR isHidden IS NULL)</w:t>
        <w:br/>
        <w:t xml:space="preserve">  AND DATE(planStart) = '2026-07-29'</w:t>
        <w:br/>
        <w:t>ORDER BY status, code;</w:t>
      </w:r>
    </w:p>
    <w:p>
      <w:pPr>
        <w:pStyle w:val="Heading2"/>
      </w:pPr>
      <w:r>
        <w:t>二、排程（側欄「排程」）</w:t>
      </w:r>
    </w:p>
    <w:p>
      <w:pPr>
        <w:pStyle w:val="Heading3"/>
      </w:pPr>
      <w:r>
        <w:t>2.1 入口</w:t>
      </w:r>
    </w:p>
    <w:p>
      <w:pPr>
        <w:pStyle w:val="ListBullet"/>
      </w:pPr>
      <w:r>
        <w:rPr>
          <w:rFonts w:ascii="Calibri" w:hAnsi="Calibri" w:eastAsia="Microsoft JhengHei"/>
        </w:rPr>
        <w:t xml:space="preserve">側欄點 </w:t>
      </w:r>
      <w:r>
        <w:rPr>
          <w:rFonts w:ascii="Calibri" w:hAnsi="Calibri" w:eastAsia="Microsoft JhengHei"/>
          <w:b/>
        </w:rPr>
        <w:t>「排程」</w:t>
      </w:r>
    </w:p>
    <w:p>
      <w:pPr>
        <w:pStyle w:val="ListBullet"/>
      </w:pPr>
      <w:r>
        <w:rPr>
          <w:rFonts w:ascii="Calibri" w:hAnsi="Calibri" w:eastAsia="Microsoft JhengHei"/>
        </w:rPr>
        <w:t>進入頁面標題：</w:t>
      </w:r>
      <w:r>
        <w:rPr>
          <w:rFonts w:ascii="Calibri" w:hAnsi="Calibri" w:eastAsia="Microsoft JhengHei"/>
          <w:b/>
        </w:rPr>
        <w:t>「生產排程」</w:t>
      </w:r>
      <w:r>
        <w:rPr>
          <w:rFonts w:ascii="Calibri" w:hAnsi="Calibri" w:eastAsia="Microsoft JhengHei"/>
        </w:rPr>
        <w:t>（路徑通常為 /ps）</w:t>
      </w:r>
    </w:p>
    <w:p>
      <w:pPr>
        <w:ind w:left="227"/>
      </w:pPr>
      <w:r>
        <w:rPr>
          <w:rFonts w:ascii="Calibri" w:hAnsi="Calibri" w:eastAsia="Microsoft JhengHei"/>
          <w:i/>
        </w:rPr>
        <w:t>說明：系統另有舊版</w:t>
      </w:r>
      <w:r>
        <w:rPr>
          <w:rFonts w:ascii="Calibri" w:hAnsi="Calibri" w:eastAsia="Microsoft JhengHei"/>
          <w:b/>
          <w:i/>
        </w:rPr>
        <w:t>「需求預測」</w:t>
      </w:r>
      <w:r>
        <w:rPr>
          <w:rFonts w:ascii="Calibri" w:hAnsi="Calibri" w:eastAsia="Microsoft JhengHei"/>
          <w:b/>
          <w:i/>
        </w:rPr>
        <w:t>「詳細排程」</w:t>
      </w:r>
      <w:r>
        <w:rPr>
          <w:rFonts w:ascii="Calibri" w:hAnsi="Calibri" w:eastAsia="Microsoft JhengHei"/>
          <w:i/>
        </w:rPr>
        <w:t>頁（/scheduling/...），目前側欄主入口是</w:t>
      </w:r>
      <w:r>
        <w:rPr>
          <w:rFonts w:ascii="Calibri" w:hAnsi="Calibri" w:eastAsia="Microsoft JhengHei"/>
          <w:b/>
          <w:i/>
        </w:rPr>
        <w:t>「排程」</w:t>
      </w:r>
      <w:r>
        <w:rPr>
          <w:rFonts w:ascii="Calibri" w:hAnsi="Calibri" w:eastAsia="Microsoft JhengHei"/>
          <w:i/>
        </w:rPr>
        <w:t>→</w:t>
      </w:r>
      <w:r>
        <w:rPr>
          <w:rFonts w:ascii="Calibri" w:hAnsi="Calibri" w:eastAsia="Microsoft JhengHei"/>
          <w:b/>
          <w:i/>
        </w:rPr>
        <w:t>「生產排程」</w:t>
      </w:r>
      <w:r>
        <w:rPr>
          <w:rFonts w:ascii="Calibri" w:hAnsi="Calibri" w:eastAsia="Microsoft JhengHei"/>
          <w:i/>
        </w:rPr>
        <w:t>。以下以主入口為準。</w:t>
      </w:r>
    </w:p>
    <w:p>
      <w:pPr>
        <w:pStyle w:val="Heading3"/>
      </w:pPr>
      <w:r>
        <w:t>2.2 畫面上常見按鈕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873"/>
        <w:gridCol w:w="4873"/>
      </w:tblGrid>
      <w:tr>
        <w:tc>
          <w:tcPr>
            <w:tcW w:type="dxa" w:w="4873"/>
          </w:tcPr>
          <w:p>
            <w:r>
              <w:rPr>
                <w:b/>
              </w:rPr>
              <w:t>按鈕／功能</w:t>
            </w:r>
          </w:p>
        </w:tc>
        <w:tc>
          <w:tcPr>
            <w:tcW w:type="dxa" w:w="4873"/>
          </w:tcPr>
          <w:p>
            <w:r>
              <w:rPr>
                <w:b/>
              </w:rPr>
              <w:t>用途（白話）</w:t>
            </w:r>
          </w:p>
        </w:tc>
      </w:tr>
      <w:tr>
        <w:tc>
          <w:tcPr>
            <w:tcW w:type="dxa" w:w="4873"/>
          </w:tcPr>
          <w:p>
            <w:r>
              <w:t>「預測排期」</w:t>
            </w:r>
          </w:p>
        </w:tc>
        <w:tc>
          <w:tcPr>
            <w:tcW w:type="dxa" w:w="4873"/>
          </w:tcPr>
          <w:p>
            <w:r>
              <w:t>依日期／天數計算產生預計排期</w:t>
            </w:r>
          </w:p>
        </w:tc>
      </w:tr>
      <w:tr>
        <w:tc>
          <w:tcPr>
            <w:tcW w:type="dxa" w:w="4873"/>
          </w:tcPr>
          <w:p>
            <w:r>
              <w:t>「搜索」</w:t>
            </w:r>
          </w:p>
        </w:tc>
        <w:tc>
          <w:tcPr>
            <w:tcW w:type="dxa" w:w="4873"/>
          </w:tcPr>
          <w:p>
            <w:r>
              <w:t>依「生產日期」等條件查已有排期</w:t>
            </w:r>
          </w:p>
        </w:tc>
      </w:tr>
      <w:tr>
        <w:tc>
          <w:tcPr>
            <w:tcW w:type="dxa" w:w="4873"/>
          </w:tcPr>
          <w:p>
            <w:r>
              <w:t>「詳細」</w:t>
            </w:r>
          </w:p>
        </w:tc>
        <w:tc>
          <w:tcPr>
            <w:tcW w:type="dxa" w:w="4873"/>
          </w:tcPr>
          <w:p>
            <w:r>
              <w:t>打開該筆排期的明細</w:t>
            </w:r>
          </w:p>
        </w:tc>
      </w:tr>
      <w:tr>
        <w:tc>
          <w:tcPr>
            <w:tcW w:type="dxa" w:w="4873"/>
          </w:tcPr>
          <w:p>
            <w:r>
              <w:t>「自動生成工單」</w:t>
            </w:r>
          </w:p>
        </w:tc>
        <w:tc>
          <w:tcPr>
            <w:tcW w:type="dxa" w:w="4873"/>
          </w:tcPr>
          <w:p>
            <w:r>
              <w:t>依此排期一次產生多張工單（在詳情裡）</w:t>
            </w:r>
          </w:p>
        </w:tc>
      </w:tr>
      <w:tr>
        <w:tc>
          <w:tcPr>
            <w:tcW w:type="dxa" w:w="4873"/>
          </w:tcPr>
          <w:p>
            <w:r>
              <w:t>「關閉」</w:t>
            </w:r>
          </w:p>
        </w:tc>
        <w:tc>
          <w:tcPr>
            <w:tcW w:type="dxa" w:w="4873"/>
          </w:tcPr>
          <w:p>
            <w:r>
              <w:t>關閉詳情視窗</w:t>
            </w:r>
          </w:p>
        </w:tc>
      </w:tr>
      <w:tr>
        <w:tc>
          <w:tcPr>
            <w:tcW w:type="dxa" w:w="4873"/>
          </w:tcPr>
          <w:p>
            <w:r>
              <w:t>「排期設定」</w:t>
            </w:r>
          </w:p>
        </w:tc>
        <w:tc>
          <w:tcPr>
            <w:tcW w:type="dxa" w:w="4873"/>
          </w:tcPr>
          <w:p>
            <w:r>
              <w:t>庫存／排期相關設定與匯入匯出</w:t>
            </w:r>
          </w:p>
        </w:tc>
      </w:tr>
      <w:tr>
        <w:tc>
          <w:tcPr>
            <w:tcW w:type="dxa" w:w="4873"/>
          </w:tcPr>
          <w:p>
            <w:r>
              <w:t>「匯出計劃/物料需求Excel」</w:t>
            </w:r>
          </w:p>
        </w:tc>
        <w:tc>
          <w:tcPr>
            <w:tcW w:type="dxa" w:w="4873"/>
          </w:tcPr>
          <w:p>
            <w:r>
              <w:t>匯出計劃與物料需求</w:t>
            </w:r>
          </w:p>
        </w:tc>
      </w:tr>
      <w:tr>
        <w:tc>
          <w:tcPr>
            <w:tcW w:type="dxa" w:w="4873"/>
          </w:tcPr>
          <w:p>
            <w:r>
              <w:t>「匯出送貨單數量」</w:t>
            </w:r>
          </w:p>
        </w:tc>
        <w:tc>
          <w:tcPr>
            <w:tcW w:type="dxa" w:w="4873"/>
          </w:tcPr>
          <w:p>
            <w:r>
              <w:t>匯出送貨單數量區間資料</w:t>
            </w:r>
          </w:p>
        </w:tc>
      </w:tr>
    </w:tbl>
    <w:p/>
    <w:p>
      <w:r>
        <w:rPr>
          <w:rFonts w:ascii="Calibri" w:hAnsi="Calibri" w:eastAsia="Microsoft JhengHei"/>
        </w:rPr>
        <w:t>列表常見欄位：</w:t>
      </w:r>
      <w:r>
        <w:rPr>
          <w:rFonts w:ascii="Calibri" w:hAnsi="Calibri" w:eastAsia="Microsoft JhengHei"/>
          <w:b/>
        </w:rPr>
        <w:t>「生產日期」</w:t>
      </w:r>
      <w:r>
        <w:rPr>
          <w:rFonts w:ascii="Calibri" w:hAnsi="Calibri" w:eastAsia="Microsoft JhengHei"/>
          <w:b/>
        </w:rPr>
        <w:t>「預計生產數」</w:t>
      </w:r>
      <w:r>
        <w:rPr>
          <w:rFonts w:ascii="Calibri" w:hAnsi="Calibri" w:eastAsia="Microsoft JhengHei"/>
          <w:b/>
        </w:rPr>
        <w:t>「成品款數」</w:t>
      </w:r>
      <w:r>
        <w:rPr>
          <w:rFonts w:ascii="Calibri" w:hAnsi="Calibri" w:eastAsia="Microsoft JhengHei"/>
        </w:rPr>
        <w:t>等。</w:t>
      </w:r>
    </w:p>
    <w:p>
      <w:pPr>
        <w:pStyle w:val="Heading3"/>
      </w:pPr>
      <w:r>
        <w:t>2.3 操作步驟：做出排期（Happy path）</w:t>
      </w:r>
    </w:p>
    <w:p>
      <w:pPr>
        <w:pStyle w:val="ListNumber"/>
      </w:pPr>
      <w:r>
        <w:rPr>
          <w:rFonts w:ascii="Calibri" w:hAnsi="Calibri" w:eastAsia="Microsoft JhengHei"/>
        </w:rPr>
        <w:t xml:space="preserve">進入 </w:t>
      </w:r>
      <w:r>
        <w:rPr>
          <w:rFonts w:ascii="Calibri" w:hAnsi="Calibri" w:eastAsia="Microsoft JhengHei"/>
          <w:b/>
        </w:rPr>
        <w:t>「排程」</w:t>
      </w:r>
      <w:r>
        <w:rPr>
          <w:rFonts w:ascii="Calibri" w:hAnsi="Calibri" w:eastAsia="Microsoft JhengHei"/>
        </w:rPr>
        <w:t xml:space="preserve"> → </w:t>
      </w:r>
      <w:r>
        <w:rPr>
          <w:rFonts w:ascii="Calibri" w:hAnsi="Calibri" w:eastAsia="Microsoft JhengHei"/>
          <w:b/>
        </w:rPr>
        <w:t>「生產排程」</w:t>
      </w:r>
      <w:r>
        <w:rPr>
          <w:rFonts w:ascii="Calibri" w:hAnsi="Calibri" w:eastAsia="Microsoft JhengHei"/>
        </w:rPr>
        <w:t>。</w:t>
      </w:r>
    </w:p>
    <w:p>
      <w:pPr>
        <w:pStyle w:val="ListNumber"/>
      </w:pPr>
      <w:r>
        <w:rPr>
          <w:rFonts w:ascii="Calibri" w:hAnsi="Calibri" w:eastAsia="Microsoft JhengHei"/>
        </w:rPr>
        <w:t xml:space="preserve">點 </w:t>
      </w:r>
      <w:r>
        <w:rPr>
          <w:rFonts w:ascii="Calibri" w:hAnsi="Calibri" w:eastAsia="Microsoft JhengHei"/>
          <w:b/>
        </w:rPr>
        <w:t>「預測排期」</w:t>
      </w:r>
      <w:r>
        <w:rPr>
          <w:rFonts w:ascii="Calibri" w:hAnsi="Calibri" w:eastAsia="Microsoft JhengHei"/>
        </w:rPr>
        <w:t>。</w:t>
      </w:r>
    </w:p>
    <w:p>
      <w:pPr>
        <w:pStyle w:val="ListNumber"/>
      </w:pPr>
      <w:r>
        <w:rPr>
          <w:rFonts w:ascii="Calibri" w:hAnsi="Calibri" w:eastAsia="Microsoft JhengHei"/>
        </w:rPr>
        <w:t xml:space="preserve">在對話框 </w:t>
      </w:r>
      <w:r>
        <w:rPr>
          <w:rFonts w:ascii="Calibri" w:hAnsi="Calibri" w:eastAsia="Microsoft JhengHei"/>
          <w:b/>
        </w:rPr>
        <w:t>「準備生成預計排期」</w:t>
      </w:r>
      <w:r>
        <w:rPr>
          <w:rFonts w:ascii="Calibri" w:hAnsi="Calibri" w:eastAsia="Microsoft JhengHei"/>
        </w:rPr>
        <w:t xml:space="preserve"> 中填：</w:t>
      </w:r>
    </w:p>
    <w:p>
      <w:pPr>
        <w:pStyle w:val="ListBullet"/>
      </w:pPr>
      <w:r>
        <w:rPr>
          <w:rFonts w:ascii="Calibri" w:hAnsi="Calibri" w:eastAsia="Microsoft JhengHei"/>
          <w:b/>
        </w:rPr>
        <w:t>「開始日期」</w:t>
      </w:r>
    </w:p>
    <w:p>
      <w:pPr>
        <w:pStyle w:val="ListBullet"/>
      </w:pPr>
      <w:r>
        <w:rPr>
          <w:rFonts w:ascii="Calibri" w:hAnsi="Calibri" w:eastAsia="Microsoft JhengHei"/>
          <w:b/>
        </w:rPr>
        <w:t>「排期日數」</w:t>
      </w:r>
    </w:p>
    <w:p>
      <w:pPr>
        <w:pStyle w:val="ListNumber"/>
      </w:pPr>
      <w:r>
        <w:rPr>
          <w:rFonts w:ascii="Calibri" w:hAnsi="Calibri" w:eastAsia="Microsoft JhengHei"/>
        </w:rPr>
        <w:t xml:space="preserve">點 </w:t>
      </w:r>
      <w:r>
        <w:rPr>
          <w:rFonts w:ascii="Calibri" w:hAnsi="Calibri" w:eastAsia="Microsoft JhengHei"/>
          <w:b/>
        </w:rPr>
        <w:t>「計算預測排期」</w:t>
      </w:r>
      <w:r>
        <w:rPr>
          <w:rFonts w:ascii="Calibri" w:hAnsi="Calibri" w:eastAsia="Microsoft JhengHei"/>
        </w:rPr>
        <w:t>。</w:t>
      </w:r>
    </w:p>
    <w:p>
      <w:pPr>
        <w:pStyle w:val="ListNumber"/>
      </w:pPr>
      <w:r>
        <w:rPr>
          <w:rFonts w:ascii="Calibri" w:hAnsi="Calibri" w:eastAsia="Microsoft JhengHei"/>
        </w:rPr>
        <w:t xml:space="preserve">成功時畫面會提示類似 </w:t>
      </w:r>
      <w:r>
        <w:rPr>
          <w:rFonts w:ascii="Calibri" w:hAnsi="Calibri" w:eastAsia="Microsoft JhengHei"/>
          <w:b/>
        </w:rPr>
        <w:t>「成功計算排期!」</w:t>
      </w:r>
      <w:r>
        <w:rPr>
          <w:rFonts w:ascii="Calibri" w:hAnsi="Calibri" w:eastAsia="Microsoft JhengHei"/>
        </w:rPr>
        <w:t>；失敗會提示計算錯誤或不明狀況。</w:t>
      </w:r>
    </w:p>
    <w:p>
      <w:pPr>
        <w:pStyle w:val="ListNumber"/>
      </w:pPr>
      <w:r>
        <w:rPr>
          <w:rFonts w:ascii="Calibri" w:hAnsi="Calibri" w:eastAsia="Microsoft JhengHei"/>
        </w:rPr>
        <w:t>選擇</w:t>
      </w:r>
      <w:r>
        <w:rPr>
          <w:rFonts w:ascii="Calibri" w:hAnsi="Calibri" w:eastAsia="Microsoft JhengHei"/>
          <w:b/>
        </w:rPr>
        <w:t>「生產日期」</w:t>
      </w:r>
      <w:r>
        <w:rPr>
          <w:rFonts w:ascii="Calibri" w:hAnsi="Calibri" w:eastAsia="Microsoft JhengHei"/>
        </w:rPr>
        <w:t xml:space="preserve">後點 </w:t>
      </w:r>
      <w:r>
        <w:rPr>
          <w:rFonts w:ascii="Calibri" w:hAnsi="Calibri" w:eastAsia="Microsoft JhengHei"/>
          <w:b/>
        </w:rPr>
        <w:t>「搜索」</w:t>
      </w:r>
      <w:r>
        <w:rPr>
          <w:rFonts w:ascii="Calibri" w:hAnsi="Calibri" w:eastAsia="Microsoft JhengHei"/>
        </w:rPr>
        <w:t>，在列表找到該日排期。</w:t>
      </w:r>
    </w:p>
    <w:p>
      <w:pPr>
        <w:pStyle w:val="ListNumber"/>
      </w:pPr>
      <w:r>
        <w:rPr>
          <w:rFonts w:ascii="Calibri" w:hAnsi="Calibri" w:eastAsia="Microsoft JhengHei"/>
        </w:rPr>
        <w:t xml:space="preserve">點該列 </w:t>
      </w:r>
      <w:r>
        <w:rPr>
          <w:rFonts w:ascii="Calibri" w:hAnsi="Calibri" w:eastAsia="Microsoft JhengHei"/>
          <w:b/>
        </w:rPr>
        <w:t>「詳細」</w:t>
      </w:r>
      <w:r>
        <w:rPr>
          <w:rFonts w:ascii="Calibri" w:hAnsi="Calibri" w:eastAsia="Microsoft JhengHei"/>
        </w:rPr>
        <w:t xml:space="preserve">，打開 </w:t>
      </w:r>
      <w:r>
        <w:rPr>
          <w:rFonts w:ascii="Calibri" w:hAnsi="Calibri" w:eastAsia="Microsoft JhengHei"/>
          <w:b/>
        </w:rPr>
        <w:t>「排期詳細」</w:t>
      </w:r>
      <w:r>
        <w:rPr>
          <w:rFonts w:ascii="Calibri" w:hAnsi="Calibri" w:eastAsia="Microsoft JhengHei"/>
        </w:rPr>
        <w:t>。</w:t>
      </w:r>
    </w:p>
    <w:p>
      <w:pPr>
        <w:pStyle w:val="ListNumber"/>
      </w:pPr>
      <w:r>
        <w:rPr>
          <w:rFonts w:ascii="Calibri" w:hAnsi="Calibri" w:eastAsia="Microsoft JhengHei"/>
        </w:rPr>
        <w:t xml:space="preserve">確認內容無誤後，點 </w:t>
      </w:r>
      <w:r>
        <w:rPr>
          <w:rFonts w:ascii="Calibri" w:hAnsi="Calibri" w:eastAsia="Microsoft JhengHei"/>
          <w:b/>
        </w:rPr>
        <w:t>「自動生成工單」</w:t>
      </w:r>
      <w:r>
        <w:rPr>
          <w:rFonts w:ascii="Calibri" w:hAnsi="Calibri" w:eastAsia="Microsoft JhengHei"/>
        </w:rPr>
        <w:t xml:space="preserve"> → 系統依排期建立工單。</w:t>
      </w:r>
    </w:p>
    <w:p>
      <w:pPr>
        <w:pStyle w:val="ListNumber"/>
      </w:pPr>
      <w:r>
        <w:rPr>
          <w:rFonts w:ascii="Calibri" w:hAnsi="Calibri" w:eastAsia="Microsoft JhengHei"/>
        </w:rPr>
        <w:t xml:space="preserve">點 </w:t>
      </w:r>
      <w:r>
        <w:rPr>
          <w:rFonts w:ascii="Calibri" w:hAnsi="Calibri" w:eastAsia="Microsoft JhengHei"/>
          <w:b/>
        </w:rPr>
        <w:t>「關閉」</w:t>
      </w:r>
      <w:r>
        <w:rPr>
          <w:rFonts w:ascii="Calibri" w:hAnsi="Calibri" w:eastAsia="Microsoft JhengHei"/>
        </w:rPr>
        <w:t xml:space="preserve"> 結束。</w:t>
      </w:r>
    </w:p>
    <w:p>
      <w:pPr>
        <w:pStyle w:val="Heading3"/>
      </w:pPr>
      <w:r>
        <w:t>2.4 節點說明（排程）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249"/>
        <w:gridCol w:w="3249"/>
        <w:gridCol w:w="3249"/>
      </w:tblGrid>
      <w:tr>
        <w:tc>
          <w:tcPr>
            <w:tcW w:type="dxa" w:w="3249"/>
          </w:tcPr>
          <w:p>
            <w:r>
              <w:rPr>
                <w:b/>
              </w:rPr>
              <w:t>節點</w:t>
            </w:r>
          </w:p>
        </w:tc>
        <w:tc>
          <w:tcPr>
            <w:tcW w:type="dxa" w:w="3249"/>
          </w:tcPr>
          <w:p>
            <w:r>
              <w:rPr>
                <w:b/>
              </w:rPr>
              <w:t>使用者在做什麼</w:t>
            </w:r>
          </w:p>
        </w:tc>
        <w:tc>
          <w:tcPr>
            <w:tcW w:type="dxa" w:w="3249"/>
          </w:tcPr>
          <w:p>
            <w:r>
              <w:rPr>
                <w:b/>
              </w:rPr>
              <w:t>下一個常見動作</w:t>
            </w:r>
          </w:p>
        </w:tc>
      </w:tr>
      <w:tr>
        <w:tc>
          <w:tcPr>
            <w:tcW w:type="dxa" w:w="3249"/>
          </w:tcPr>
          <w:p>
            <w:r>
              <w:t>尚未有排期</w:t>
            </w:r>
          </w:p>
        </w:tc>
        <w:tc>
          <w:tcPr>
            <w:tcW w:type="dxa" w:w="3249"/>
          </w:tcPr>
          <w:p>
            <w:r>
              <w:t>進「生產排程」但列表空／無當日資料</w:t>
            </w:r>
          </w:p>
        </w:tc>
        <w:tc>
          <w:tcPr>
            <w:tcW w:type="dxa" w:w="3249"/>
          </w:tcPr>
          <w:p>
            <w:r>
              <w:t>「預測排期」</w:t>
            </w:r>
          </w:p>
        </w:tc>
      </w:tr>
      <w:tr>
        <w:tc>
          <w:tcPr>
            <w:tcW w:type="dxa" w:w="3249"/>
          </w:tcPr>
          <w:p>
            <w:r>
              <w:t>已有排期列表</w:t>
            </w:r>
          </w:p>
        </w:tc>
        <w:tc>
          <w:tcPr>
            <w:tcW w:type="dxa" w:w="3249"/>
          </w:tcPr>
          <w:p>
            <w:r>
              <w:t>用「搜索」找日期</w:t>
            </w:r>
          </w:p>
        </w:tc>
        <w:tc>
          <w:tcPr>
            <w:tcW w:type="dxa" w:w="3249"/>
          </w:tcPr>
          <w:p>
            <w:r>
              <w:t>「詳細」</w:t>
            </w:r>
          </w:p>
        </w:tc>
      </w:tr>
      <w:tr>
        <w:tc>
          <w:tcPr>
            <w:tcW w:type="dxa" w:w="3249"/>
          </w:tcPr>
          <w:p>
            <w:r>
              <w:t>排期詳細已打開</w:t>
            </w:r>
          </w:p>
        </w:tc>
        <w:tc>
          <w:tcPr>
            <w:tcW w:type="dxa" w:w="3249"/>
          </w:tcPr>
          <w:p>
            <w:r>
              <w:t>檢查預計生產內容</w:t>
            </w:r>
          </w:p>
        </w:tc>
        <w:tc>
          <w:tcPr>
            <w:tcW w:type="dxa" w:w="3249"/>
          </w:tcPr>
          <w:p>
            <w:r>
              <w:t>「自動生成工單」</w:t>
            </w:r>
          </w:p>
        </w:tc>
      </w:tr>
      <w:tr>
        <w:tc>
          <w:tcPr>
            <w:tcW w:type="dxa" w:w="3249"/>
          </w:tcPr>
          <w:p>
            <w:r>
              <w:t>已生成工單</w:t>
            </w:r>
          </w:p>
        </w:tc>
        <w:tc>
          <w:tcPr>
            <w:tcW w:type="dxa" w:w="3249"/>
          </w:tcPr>
          <w:p>
            <w:r>
              <w:t>工單出現在「搜索工單/ 建立工單」</w:t>
            </w:r>
          </w:p>
        </w:tc>
        <w:tc>
          <w:tcPr>
            <w:tcW w:type="dxa" w:w="3249"/>
          </w:tcPr>
          <w:p>
            <w:r>
              <w:t>去「放單」</w:t>
            </w:r>
          </w:p>
        </w:tc>
      </w:tr>
    </w:tbl>
    <w:p/>
    <w:p>
      <w:pPr>
        <w:pStyle w:val="Heading3"/>
      </w:pPr>
      <w:r>
        <w:t>2.5 排程常見問題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873"/>
        <w:gridCol w:w="4873"/>
      </w:tblGrid>
      <w:tr>
        <w:tc>
          <w:tcPr>
            <w:tcW w:type="dxa" w:w="4873"/>
          </w:tcPr>
          <w:p>
            <w:r>
              <w:rPr>
                <w:b/>
              </w:rPr>
              <w:t>情況</w:t>
            </w:r>
          </w:p>
        </w:tc>
        <w:tc>
          <w:tcPr>
            <w:tcW w:type="dxa" w:w="4873"/>
          </w:tcPr>
          <w:p>
            <w:r>
              <w:rPr>
                <w:b/>
              </w:rPr>
              <w:t>建議處理</w:t>
            </w:r>
          </w:p>
        </w:tc>
      </w:tr>
      <w:tr>
        <w:tc>
          <w:tcPr>
            <w:tcW w:type="dxa" w:w="4873"/>
          </w:tcPr>
          <w:p>
            <w:r>
              <w:t>「計算預測排期」失敗</w:t>
            </w:r>
          </w:p>
        </w:tc>
        <w:tc>
          <w:tcPr>
            <w:tcW w:type="dxa" w:w="4873"/>
          </w:tcPr>
          <w:p>
            <w:r>
              <w:t>記下畫面錯誤訊息；檢查開始日期／天數；稍後再試或聯絡系統／IT</w:t>
            </w:r>
          </w:p>
        </w:tc>
      </w:tr>
      <w:tr>
        <w:tc>
          <w:tcPr>
            <w:tcW w:type="dxa" w:w="4873"/>
          </w:tcPr>
          <w:p>
            <w:r>
              <w:t>「自動生成工單」失敗</w:t>
            </w:r>
          </w:p>
        </w:tc>
        <w:tc>
          <w:tcPr>
            <w:tcW w:type="dxa" w:w="4873"/>
          </w:tcPr>
          <w:p>
            <w:r>
              <w:t>畫面可能顯示失敗訊息；確認排期內容是否完整、BOM／物料是否齊全</w:t>
            </w:r>
          </w:p>
        </w:tc>
      </w:tr>
      <w:tr>
        <w:tc>
          <w:tcPr>
            <w:tcW w:type="dxa" w:w="4873"/>
          </w:tcPr>
          <w:p>
            <w:r>
              <w:t>找不到某日排期</w:t>
            </w:r>
          </w:p>
        </w:tc>
        <w:tc>
          <w:tcPr>
            <w:tcW w:type="dxa" w:w="4873"/>
          </w:tcPr>
          <w:p>
            <w:r>
              <w:t>確認「生產日期」與「搜索」條件；必要時再跑一次「預測排期」</w:t>
            </w:r>
          </w:p>
        </w:tc>
      </w:tr>
      <w:tr>
        <w:tc>
          <w:tcPr>
            <w:tcW w:type="dxa" w:w="4873"/>
          </w:tcPr>
          <w:p>
            <w:r>
              <w:t>想改數量再開工單</w:t>
            </w:r>
          </w:p>
        </w:tc>
        <w:tc>
          <w:tcPr>
            <w:tcW w:type="dxa" w:w="4873"/>
          </w:tcPr>
          <w:p>
            <w:r>
              <w:t>主入口 /ps 詳情偏「一次自動生成」；若需逐行改量／發佈，需使用舊版「詳細排程」編輯頁（見附錄）</w:t>
            </w:r>
          </w:p>
        </w:tc>
      </w:tr>
    </w:tbl>
    <w:p/>
    <w:p>
      <w:pPr>
        <w:pStyle w:val="Heading3"/>
      </w:pPr>
      <w:r>
        <w:t>2.6 附錄：舊版「詳細排程」／「需求預測」（進階）</w:t>
      </w:r>
    </w:p>
    <w:p>
      <w:r>
        <w:rPr>
          <w:rFonts w:ascii="Calibri" w:hAnsi="Calibri" w:eastAsia="Microsoft JhengHei"/>
        </w:rPr>
        <w:t>若單位仍使用直連網址：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249"/>
        <w:gridCol w:w="3249"/>
        <w:gridCol w:w="3249"/>
      </w:tblGrid>
      <w:tr>
        <w:tc>
          <w:tcPr>
            <w:tcW w:type="dxa" w:w="3249"/>
          </w:tcPr>
          <w:p>
            <w:r>
              <w:rPr>
                <w:b/>
              </w:rPr>
              <w:t>畫面</w:t>
            </w:r>
          </w:p>
        </w:tc>
        <w:tc>
          <w:tcPr>
            <w:tcW w:type="dxa" w:w="3249"/>
          </w:tcPr>
          <w:p>
            <w:r>
              <w:rPr>
                <w:b/>
              </w:rPr>
              <w:t>標題（約）</w:t>
            </w:r>
          </w:p>
        </w:tc>
        <w:tc>
          <w:tcPr>
            <w:tcW w:type="dxa" w:w="3249"/>
          </w:tcPr>
          <w:p>
            <w:r>
              <w:rPr>
                <w:b/>
              </w:rPr>
              <w:t>重點按鈕</w:t>
            </w:r>
          </w:p>
        </w:tc>
      </w:tr>
      <w:tr>
        <w:tc>
          <w:tcPr>
            <w:tcW w:type="dxa" w:w="3249"/>
          </w:tcPr>
          <w:p>
            <w:r>
              <w:t>需求預測列表</w:t>
            </w:r>
          </w:p>
        </w:tc>
        <w:tc>
          <w:tcPr>
            <w:tcW w:type="dxa" w:w="3249"/>
          </w:tcPr>
          <w:p>
            <w:r>
              <w:t>「需求預測」</w:t>
            </w:r>
          </w:p>
        </w:tc>
        <w:tc>
          <w:tcPr>
            <w:tcW w:type="dxa" w:w="3249"/>
          </w:tcPr>
          <w:p>
            <w:r>
              <w:t>「測試粗排」「搜索」「詳情」</w:t>
            </w:r>
          </w:p>
        </w:tc>
      </w:tr>
      <w:tr>
        <w:tc>
          <w:tcPr>
            <w:tcW w:type="dxa" w:w="3249"/>
          </w:tcPr>
          <w:p>
            <w:r>
              <w:t>需求預測詳情</w:t>
            </w:r>
          </w:p>
        </w:tc>
        <w:tc>
          <w:tcPr>
            <w:tcW w:type="dxa" w:w="3249"/>
          </w:tcPr>
          <w:p>
            <w:r>
              <w:t>「成品及物料需求預測詳情」</w:t>
            </w:r>
          </w:p>
        </w:tc>
        <w:tc>
          <w:tcPr>
            <w:tcW w:type="dxa" w:w="3249"/>
          </w:tcPr>
          <w:p>
            <w:r>
              <w:t>多為檢視（依成品／依物料、「查看 BOM」）</w:t>
            </w:r>
          </w:p>
        </w:tc>
      </w:tr>
      <w:tr>
        <w:tc>
          <w:tcPr>
            <w:tcW w:type="dxa" w:w="3249"/>
          </w:tcPr>
          <w:p>
            <w:r>
              <w:t>詳細排程列表</w:t>
            </w:r>
          </w:p>
        </w:tc>
        <w:tc>
          <w:tcPr>
            <w:tcW w:type="dxa" w:w="3249"/>
          </w:tcPr>
          <w:p>
            <w:r>
              <w:t>「詳細排程」</w:t>
            </w:r>
          </w:p>
        </w:tc>
        <w:tc>
          <w:tcPr>
            <w:tcW w:type="dxa" w:w="3249"/>
          </w:tcPr>
          <w:p>
            <w:r>
              <w:t>「詳細排程」（產生）、「匯出排程」「詳情」</w:t>
            </w:r>
          </w:p>
        </w:tc>
      </w:tr>
      <w:tr>
        <w:tc>
          <w:tcPr>
            <w:tcW w:type="dxa" w:w="3249"/>
          </w:tcPr>
          <w:p>
            <w:r>
              <w:t>FG 生產排程</w:t>
            </w:r>
          </w:p>
        </w:tc>
        <w:tc>
          <w:tcPr>
            <w:tcW w:type="dxa" w:w="3249"/>
          </w:tcPr>
          <w:p>
            <w:r>
              <w:t>「成品生產排程」／「FG 生產排程」</w:t>
            </w:r>
          </w:p>
        </w:tc>
        <w:tc>
          <w:tcPr>
            <w:tcW w:type="dxa" w:w="3249"/>
          </w:tcPr>
          <w:p>
            <w:r>
              <w:t>列「發佈」、改「需求數量」後儲存、「生成工單」、「返回」</w:t>
            </w:r>
          </w:p>
        </w:tc>
      </w:tr>
    </w:tbl>
    <w:p/>
    <w:p>
      <w:r>
        <w:rPr>
          <w:rFonts w:ascii="Calibri" w:hAnsi="Calibri" w:eastAsia="Microsoft JhengHei"/>
        </w:rPr>
        <w:t>注意（舊版細排詳情）：</w:t>
      </w:r>
    </w:p>
    <w:p>
      <w:pPr>
        <w:pStyle w:val="ListBullet"/>
      </w:pPr>
      <w:r>
        <w:rPr>
          <w:rFonts w:ascii="Calibri" w:hAnsi="Calibri" w:eastAsia="Microsoft JhengHei"/>
          <w:b/>
        </w:rPr>
        <w:t>「生成工單」</w:t>
      </w:r>
      <w:r>
        <w:rPr>
          <w:rFonts w:ascii="Calibri" w:hAnsi="Calibri" w:eastAsia="Microsoft JhengHei"/>
        </w:rPr>
        <w:t xml:space="preserve"> 常僅允許生產日期為今天；否則可能跳出英文提示（畫面未必有完整中文翻譯）。</w:t>
      </w:r>
    </w:p>
    <w:p>
      <w:pPr>
        <w:pStyle w:val="ListBullet"/>
      </w:pPr>
      <w:r>
        <w:rPr>
          <w:rFonts w:ascii="Calibri" w:hAnsi="Calibri" w:eastAsia="Microsoft JhengHei"/>
        </w:rPr>
        <w:t>前端沒有</w:t>
      </w:r>
      <w:r>
        <w:rPr>
          <w:rFonts w:ascii="Calibri" w:hAnsi="Calibri" w:eastAsia="Microsoft JhengHei"/>
          <w:b/>
        </w:rPr>
        <w:t>「從某一筆需求預測一鍵跳到對應詳細排程」</w:t>
      </w:r>
      <w:r>
        <w:rPr>
          <w:rFonts w:ascii="Calibri" w:hAnsi="Calibri" w:eastAsia="Microsoft JhengHei"/>
        </w:rPr>
        <w:t>的按鈕；兩條線在畫面上是分開的。</w:t>
      </w:r>
    </w:p>
    <w:p>
      <w:r>
        <w:rPr>
          <w:rFonts w:ascii="Calibri" w:hAnsi="Calibri" w:eastAsia="Microsoft JhengHei"/>
        </w:rPr>
        <w:t xml:space="preserve">設定選單另有 </w:t>
      </w:r>
      <w:r>
        <w:rPr>
          <w:rFonts w:ascii="Calibri" w:hAnsi="Calibri" w:eastAsia="Microsoft JhengHei"/>
          <w:b/>
        </w:rPr>
        <w:t>「需求預測設定」</w:t>
      </w:r>
      <w:r>
        <w:rPr>
          <w:rFonts w:ascii="Calibri" w:hAnsi="Calibri" w:eastAsia="Microsoft JhengHei"/>
        </w:rPr>
        <w:t>（成品排除日、星期等），屬主檔設定，不是每日排期操作。</w:t>
      </w:r>
    </w:p>
    <w:p>
      <w:pPr>
        <w:pStyle w:val="Heading2"/>
      </w:pPr>
      <w:r>
        <w:t>三、工單：搜索／建立／放單</w:t>
      </w:r>
    </w:p>
    <w:p>
      <w:pPr>
        <w:pStyle w:val="Heading3"/>
      </w:pPr>
      <w:r>
        <w:t>3.1 入口</w:t>
      </w:r>
    </w:p>
    <w:p>
      <w:r>
        <w:rPr>
          <w:rFonts w:ascii="Calibri" w:hAnsi="Calibri" w:eastAsia="Microsoft JhengHei"/>
        </w:rPr>
        <w:t xml:space="preserve">側欄 </w:t>
      </w:r>
      <w:r>
        <w:rPr>
          <w:rFonts w:ascii="Calibri" w:hAnsi="Calibri" w:eastAsia="Microsoft JhengHei"/>
          <w:b/>
        </w:rPr>
        <w:t>「管理工單」</w:t>
      </w:r>
      <w:r>
        <w:rPr>
          <w:rFonts w:ascii="Calibri" w:hAnsi="Calibri" w:eastAsia="Microsoft JhengHei"/>
        </w:rPr>
        <w:t xml:space="preserve"> → </w:t>
      </w:r>
      <w:r>
        <w:rPr>
          <w:rFonts w:ascii="Calibri" w:hAnsi="Calibri" w:eastAsia="Microsoft JhengHei"/>
          <w:b/>
        </w:rPr>
        <w:t>「搜索工單/ 建立工單」</w:t>
      </w:r>
    </w:p>
    <w:p>
      <w:r>
        <w:rPr>
          <w:rFonts w:ascii="Calibri" w:hAnsi="Calibri" w:eastAsia="Microsoft JhengHei"/>
        </w:rPr>
        <w:t>頁面標題：</w:t>
      </w:r>
      <w:r>
        <w:rPr>
          <w:rFonts w:ascii="Calibri" w:hAnsi="Calibri" w:eastAsia="Microsoft JhengHei"/>
          <w:b/>
        </w:rPr>
        <w:t>「搜索工單/建立工單」</w:t>
      </w:r>
    </w:p>
    <w:p>
      <w:pPr>
        <w:pStyle w:val="Heading3"/>
      </w:pPr>
      <w:r>
        <w:t>3.2 畫面上常見按鈕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873"/>
        <w:gridCol w:w="4873"/>
      </w:tblGrid>
      <w:tr>
        <w:tc>
          <w:tcPr>
            <w:tcW w:type="dxa" w:w="4873"/>
          </w:tcPr>
          <w:p>
            <w:r>
              <w:rPr>
                <w:b/>
              </w:rPr>
              <w:t>按鈕</w:t>
            </w:r>
          </w:p>
        </w:tc>
        <w:tc>
          <w:tcPr>
            <w:tcW w:type="dxa" w:w="4873"/>
          </w:tcPr>
          <w:p>
            <w:r>
              <w:rPr>
                <w:b/>
              </w:rPr>
              <w:t>用途</w:t>
            </w:r>
          </w:p>
        </w:tc>
      </w:tr>
      <w:tr>
        <w:tc>
          <w:tcPr>
            <w:tcW w:type="dxa" w:w="4873"/>
          </w:tcPr>
          <w:p>
            <w:r>
              <w:t>「建立工單」</w:t>
            </w:r>
          </w:p>
        </w:tc>
        <w:tc>
          <w:tcPr>
            <w:tcW w:type="dxa" w:w="4873"/>
          </w:tcPr>
          <w:p>
            <w:r>
              <w:t>手動開一張新工單</w:t>
            </w:r>
          </w:p>
        </w:tc>
      </w:tr>
      <w:tr>
        <w:tc>
          <w:tcPr>
            <w:tcW w:type="dxa" w:w="4873"/>
          </w:tcPr>
          <w:p>
            <w:r>
              <w:t>「放單」／「放單 (N)」</w:t>
            </w:r>
          </w:p>
        </w:tc>
        <w:tc>
          <w:tcPr>
            <w:tcW w:type="dxa" w:w="4873"/>
          </w:tcPr>
          <w:p>
            <w:r>
              <w:t>將「規劃中」工單放出，進入後續提料</w:t>
            </w:r>
          </w:p>
        </w:tc>
      </w:tr>
      <w:tr>
        <w:tc>
          <w:tcPr>
            <w:tcW w:type="dxa" w:w="4873"/>
          </w:tcPr>
          <w:p>
            <w:r>
              <w:t>「重置」</w:t>
            </w:r>
          </w:p>
        </w:tc>
        <w:tc>
          <w:tcPr>
            <w:tcW w:type="dxa" w:w="4873"/>
          </w:tcPr>
          <w:p>
            <w:r>
              <w:t>清空搜尋條件</w:t>
            </w:r>
          </w:p>
        </w:tc>
      </w:tr>
      <w:tr>
        <w:tc>
          <w:tcPr>
            <w:tcW w:type="dxa" w:w="4873"/>
          </w:tcPr>
          <w:p>
            <w:r>
              <w:t>「查看」</w:t>
            </w:r>
          </w:p>
        </w:tc>
        <w:tc>
          <w:tcPr>
            <w:tcW w:type="dxa" w:w="4873"/>
          </w:tcPr>
          <w:p>
            <w:r>
              <w:t>開「工單詳情」</w:t>
            </w:r>
          </w:p>
        </w:tc>
      </w:tr>
      <w:tr>
        <w:tc>
          <w:tcPr>
            <w:tcW w:type="dxa" w:w="4873"/>
          </w:tcPr>
          <w:p>
            <w:r>
              <w:t>「取消工單」</w:t>
            </w:r>
          </w:p>
        </w:tc>
        <w:tc>
          <w:tcPr>
            <w:tcW w:type="dxa" w:w="4873"/>
          </w:tcPr>
          <w:p>
            <w:r>
              <w:t>取消後工單從列表隱藏（非規劃中等情況）</w:t>
            </w:r>
          </w:p>
        </w:tc>
      </w:tr>
    </w:tbl>
    <w:p/>
    <w:p>
      <w:r>
        <w:rPr>
          <w:rFonts w:ascii="Calibri" w:hAnsi="Calibri" w:eastAsia="Microsoft JhengHei"/>
        </w:rPr>
        <w:t>搜尋條件常見：</w:t>
      </w:r>
      <w:r>
        <w:rPr>
          <w:rFonts w:ascii="Calibri" w:hAnsi="Calibri" w:eastAsia="Microsoft JhengHei"/>
          <w:b/>
        </w:rPr>
        <w:t>「工單編號」</w:t>
      </w:r>
      <w:r>
        <w:rPr>
          <w:rFonts w:ascii="Calibri" w:hAnsi="Calibri" w:eastAsia="Microsoft JhengHei"/>
          <w:b/>
        </w:rPr>
        <w:t>「成品/半成品名稱」</w:t>
      </w:r>
      <w:r>
        <w:rPr>
          <w:rFonts w:ascii="Calibri" w:hAnsi="Calibri" w:eastAsia="Microsoft JhengHei"/>
          <w:b/>
        </w:rPr>
        <w:t>「預計生產日期」</w:t>
      </w:r>
      <w:r>
        <w:rPr>
          <w:rFonts w:ascii="Calibri" w:hAnsi="Calibri" w:eastAsia="Microsoft JhengHei"/>
        </w:rPr>
        <w:t>～</w:t>
      </w:r>
      <w:r>
        <w:rPr>
          <w:rFonts w:ascii="Calibri" w:hAnsi="Calibri" w:eastAsia="Microsoft JhengHei"/>
          <w:b/>
        </w:rPr>
        <w:t>「預計生產日期至」</w:t>
      </w:r>
      <w:r>
        <w:rPr>
          <w:rFonts w:ascii="Calibri" w:hAnsi="Calibri" w:eastAsia="Microsoft JhengHei"/>
          <w:b/>
        </w:rPr>
        <w:t>「工單類型」</w:t>
      </w:r>
      <w:r>
        <w:rPr>
          <w:rFonts w:ascii="Calibri" w:hAnsi="Calibri" w:eastAsia="Microsoft JhengHei"/>
          <w:b/>
        </w:rPr>
        <w:t>「狀態」</w:t>
      </w:r>
      <w:r>
        <w:rPr>
          <w:rFonts w:ascii="Calibri" w:hAnsi="Calibri" w:eastAsia="Microsoft JhengHei"/>
        </w:rPr>
        <w:t>。</w:t>
      </w:r>
    </w:p>
    <w:p>
      <w:pPr>
        <w:pStyle w:val="Heading3"/>
      </w:pPr>
      <w:r>
        <w:t>3.3 操作步驟：手動建立工單</w:t>
      </w:r>
    </w:p>
    <w:p>
      <w:pPr>
        <w:pStyle w:val="ListNumber"/>
      </w:pPr>
      <w:r>
        <w:rPr>
          <w:rFonts w:ascii="Calibri" w:hAnsi="Calibri" w:eastAsia="Microsoft JhengHei"/>
        </w:rPr>
        <w:t xml:space="preserve">點 </w:t>
      </w:r>
      <w:r>
        <w:rPr>
          <w:rFonts w:ascii="Calibri" w:hAnsi="Calibri" w:eastAsia="Microsoft JhengHei"/>
          <w:b/>
        </w:rPr>
        <w:t>「建立工單」</w:t>
      </w:r>
      <w:r>
        <w:rPr>
          <w:rFonts w:ascii="Calibri" w:hAnsi="Calibri" w:eastAsia="Microsoft JhengHei"/>
        </w:rPr>
        <w:t xml:space="preserve">，打開標題為 </w:t>
      </w:r>
      <w:r>
        <w:rPr>
          <w:rFonts w:ascii="Calibri" w:hAnsi="Calibri" w:eastAsia="Microsoft JhengHei"/>
          <w:b/>
        </w:rPr>
        <w:t>「建立工單」</w:t>
      </w:r>
      <w:r>
        <w:rPr>
          <w:rFonts w:ascii="Calibri" w:hAnsi="Calibri" w:eastAsia="Microsoft JhengHei"/>
        </w:rPr>
        <w:t xml:space="preserve"> 的視窗。</w:t>
      </w:r>
    </w:p>
    <w:p>
      <w:pPr>
        <w:pStyle w:val="ListNumber"/>
      </w:pPr>
      <w:r>
        <w:rPr>
          <w:rFonts w:ascii="Calibri" w:hAnsi="Calibri" w:eastAsia="Microsoft JhengHei"/>
        </w:rPr>
        <w:t>填寫：</w:t>
      </w:r>
    </w:p>
    <w:p>
      <w:pPr>
        <w:pStyle w:val="ListBullet"/>
      </w:pPr>
      <w:r>
        <w:rPr>
          <w:rFonts w:ascii="Calibri" w:hAnsi="Calibri" w:eastAsia="Microsoft JhengHei"/>
          <w:b/>
        </w:rPr>
        <w:t>「BOM」</w:t>
      </w:r>
    </w:p>
    <w:p>
      <w:pPr>
        <w:pStyle w:val="ListBullet"/>
      </w:pPr>
      <w:r>
        <w:rPr>
          <w:rFonts w:ascii="Calibri" w:hAnsi="Calibri" w:eastAsia="Microsoft JhengHei"/>
          <w:b/>
        </w:rPr>
        <w:t>「標準生產數」</w:t>
      </w:r>
      <w:r>
        <w:rPr>
          <w:rFonts w:ascii="Calibri" w:hAnsi="Calibri" w:eastAsia="Microsoft JhengHei"/>
        </w:rPr>
        <w:t>（通常唯讀）</w:t>
      </w:r>
    </w:p>
    <w:p>
      <w:pPr>
        <w:pStyle w:val="ListBullet"/>
      </w:pPr>
      <w:r>
        <w:rPr>
          <w:rFonts w:ascii="Calibri" w:hAnsi="Calibri" w:eastAsia="Microsoft JhengHei"/>
          <w:b/>
        </w:rPr>
        <w:t>「批數」</w:t>
      </w:r>
    </w:p>
    <w:p>
      <w:pPr>
        <w:pStyle w:val="ListBullet"/>
      </w:pPr>
      <w:r>
        <w:rPr>
          <w:rFonts w:ascii="Calibri" w:hAnsi="Calibri" w:eastAsia="Microsoft JhengHei"/>
          <w:b/>
        </w:rPr>
        <w:t>「需求數量」</w:t>
      </w:r>
      <w:r>
        <w:rPr>
          <w:rFonts w:ascii="Calibri" w:hAnsi="Calibri" w:eastAsia="Microsoft JhengHei"/>
        </w:rPr>
        <w:t>（常由標準×批數自動帶出）</w:t>
      </w:r>
    </w:p>
    <w:p>
      <w:pPr>
        <w:pStyle w:val="ListBullet"/>
      </w:pPr>
      <w:r>
        <w:rPr>
          <w:rFonts w:ascii="Calibri" w:hAnsi="Calibri" w:eastAsia="Microsoft JhengHei"/>
          <w:b/>
        </w:rPr>
        <w:t>「工單類型」</w:t>
      </w:r>
      <w:r>
        <w:rPr>
          <w:rFonts w:ascii="Calibri" w:hAnsi="Calibri" w:eastAsia="Microsoft JhengHei"/>
        </w:rPr>
        <w:t>（選 BOM 後可能自動對應）</w:t>
      </w:r>
    </w:p>
    <w:p>
      <w:pPr>
        <w:pStyle w:val="ListBullet"/>
      </w:pPr>
      <w:r>
        <w:rPr>
          <w:rFonts w:ascii="Calibri" w:hAnsi="Calibri" w:eastAsia="Microsoft JhengHei"/>
          <w:b/>
        </w:rPr>
        <w:t>「生產優先序」</w:t>
      </w:r>
      <w:r>
        <w:rPr>
          <w:rFonts w:ascii="Calibri" w:hAnsi="Calibri" w:eastAsia="Microsoft JhengHei"/>
        </w:rPr>
        <w:t>（常見預設約 50，範圍約 1–100）</w:t>
      </w:r>
    </w:p>
    <w:p>
      <w:pPr>
        <w:pStyle w:val="ListBullet"/>
      </w:pPr>
      <w:r>
        <w:rPr>
          <w:rFonts w:ascii="Calibri" w:hAnsi="Calibri" w:eastAsia="Microsoft JhengHei"/>
          <w:b/>
        </w:rPr>
        <w:t>「預計生產日期」</w:t>
      </w:r>
    </w:p>
    <w:p>
      <w:pPr>
        <w:pStyle w:val="ListBullet"/>
      </w:pPr>
      <w:r>
        <w:rPr>
          <w:rFonts w:ascii="Calibri" w:hAnsi="Calibri" w:eastAsia="Microsoft JhengHei"/>
        </w:rPr>
        <w:t>可勾選</w:t>
      </w:r>
      <w:r>
        <w:rPr>
          <w:rFonts w:ascii="Calibri" w:hAnsi="Calibri" w:eastAsia="Microsoft JhengHei"/>
          <w:b/>
        </w:rPr>
        <w:t>「記住為預設日期」</w:t>
      </w:r>
    </w:p>
    <w:p>
      <w:pPr>
        <w:pStyle w:val="ListNumber"/>
      </w:pPr>
      <w:r>
        <w:rPr>
          <w:rFonts w:ascii="Calibri" w:hAnsi="Calibri" w:eastAsia="Microsoft JhengHei"/>
        </w:rPr>
        <w:t xml:space="preserve">點 </w:t>
      </w:r>
      <w:r>
        <w:rPr>
          <w:rFonts w:ascii="Calibri" w:hAnsi="Calibri" w:eastAsia="Microsoft JhengHei"/>
          <w:b/>
        </w:rPr>
        <w:t>「建立」</w:t>
      </w:r>
      <w:r>
        <w:rPr>
          <w:rFonts w:ascii="Calibri" w:hAnsi="Calibri" w:eastAsia="Microsoft JhengHei"/>
        </w:rPr>
        <w:t>。</w:t>
      </w:r>
    </w:p>
    <w:p>
      <w:pPr>
        <w:pStyle w:val="ListNumber"/>
      </w:pPr>
      <w:r>
        <w:rPr>
          <w:rFonts w:ascii="Calibri" w:hAnsi="Calibri" w:eastAsia="Microsoft JhengHei"/>
        </w:rPr>
        <w:t xml:space="preserve">成功後通常提示資料已更新；新工單多為 </w:t>
      </w:r>
      <w:r>
        <w:rPr>
          <w:rFonts w:ascii="Calibri" w:hAnsi="Calibri" w:eastAsia="Microsoft JhengHei"/>
          <w:b/>
        </w:rPr>
        <w:t>「規劃中」</w:t>
      </w:r>
      <w:r>
        <w:rPr>
          <w:rFonts w:ascii="Calibri" w:hAnsi="Calibri" w:eastAsia="Microsoft JhengHei"/>
        </w:rPr>
        <w:t xml:space="preserve"> 狀態。</w:t>
      </w:r>
    </w:p>
    <w:p>
      <w:pPr>
        <w:pStyle w:val="ListNumber"/>
      </w:pPr>
      <w:r>
        <w:rPr>
          <w:rFonts w:ascii="Calibri" w:hAnsi="Calibri" w:eastAsia="Microsoft JhengHei"/>
        </w:rPr>
        <w:t xml:space="preserve">在列表勾選／找到該工單，點 </w:t>
      </w:r>
      <w:r>
        <w:rPr>
          <w:rFonts w:ascii="Calibri" w:hAnsi="Calibri" w:eastAsia="Microsoft JhengHei"/>
          <w:b/>
        </w:rPr>
        <w:t>「放單」</w:t>
      </w:r>
      <w:r>
        <w:rPr>
          <w:rFonts w:ascii="Calibri" w:hAnsi="Calibri" w:eastAsia="Microsoft JhengHei"/>
        </w:rPr>
        <w:t>（或上方</w:t>
      </w:r>
      <w:r>
        <w:rPr>
          <w:rFonts w:ascii="Calibri" w:hAnsi="Calibri" w:eastAsia="Microsoft JhengHei"/>
          <w:b/>
        </w:rPr>
        <w:t>「放單 (N)」</w:t>
      </w:r>
      <w:r>
        <w:rPr>
          <w:rFonts w:ascii="Calibri" w:hAnsi="Calibri" w:eastAsia="Microsoft JhengHei"/>
        </w:rPr>
        <w:t>批量）。</w:t>
      </w:r>
    </w:p>
    <w:p>
      <w:pPr>
        <w:pStyle w:val="Heading3"/>
      </w:pPr>
      <w:r>
        <w:t>3.4 操作步驟：從排程來的工單</w:t>
      </w:r>
    </w:p>
    <w:p>
      <w:pPr>
        <w:pStyle w:val="ListNumber"/>
      </w:pPr>
      <w:r>
        <w:rPr>
          <w:rFonts w:ascii="Calibri" w:hAnsi="Calibri" w:eastAsia="Microsoft JhengHei"/>
        </w:rPr>
        <w:t>在</w:t>
      </w:r>
      <w:r>
        <w:rPr>
          <w:rFonts w:ascii="Calibri" w:hAnsi="Calibri" w:eastAsia="Microsoft JhengHei"/>
          <w:b/>
        </w:rPr>
        <w:t>「生產排程」</w:t>
      </w:r>
      <w:r>
        <w:rPr>
          <w:rFonts w:ascii="Calibri" w:hAnsi="Calibri" w:eastAsia="Microsoft JhengHei"/>
        </w:rPr>
        <w:t xml:space="preserve">詳情已按 </w:t>
      </w:r>
      <w:r>
        <w:rPr>
          <w:rFonts w:ascii="Calibri" w:hAnsi="Calibri" w:eastAsia="Microsoft JhengHei"/>
          <w:b/>
        </w:rPr>
        <w:t>「自動生成工單」</w:t>
      </w:r>
      <w:r>
        <w:rPr>
          <w:rFonts w:ascii="Calibri" w:hAnsi="Calibri" w:eastAsia="Microsoft JhengHei"/>
        </w:rPr>
        <w:t>（或舊版</w:t>
      </w:r>
      <w:r>
        <w:rPr>
          <w:rFonts w:ascii="Calibri" w:hAnsi="Calibri" w:eastAsia="Microsoft JhengHei"/>
          <w:b/>
        </w:rPr>
        <w:t>「生成工單」</w:t>
      </w:r>
      <w:r>
        <w:rPr>
          <w:rFonts w:ascii="Calibri" w:hAnsi="Calibri" w:eastAsia="Microsoft JhengHei"/>
        </w:rPr>
        <w:t>）。</w:t>
      </w:r>
    </w:p>
    <w:p>
      <w:pPr>
        <w:pStyle w:val="ListNumber"/>
      </w:pPr>
      <w:r>
        <w:rPr>
          <w:rFonts w:ascii="Calibri" w:hAnsi="Calibri" w:eastAsia="Microsoft JhengHei"/>
        </w:rPr>
        <w:t xml:space="preserve">到 </w:t>
      </w:r>
      <w:r>
        <w:rPr>
          <w:rFonts w:ascii="Calibri" w:hAnsi="Calibri" w:eastAsia="Microsoft JhengHei"/>
          <w:b/>
        </w:rPr>
        <w:t>「搜索工單/ 建立工單」</w:t>
      </w:r>
      <w:r>
        <w:rPr>
          <w:rFonts w:ascii="Calibri" w:hAnsi="Calibri" w:eastAsia="Microsoft JhengHei"/>
        </w:rPr>
        <w:t>，用</w:t>
      </w:r>
      <w:r>
        <w:rPr>
          <w:rFonts w:ascii="Calibri" w:hAnsi="Calibri" w:eastAsia="Microsoft JhengHei"/>
          <w:b/>
        </w:rPr>
        <w:t>「預計生產日期」</w:t>
      </w:r>
      <w:r>
        <w:rPr>
          <w:rFonts w:ascii="Calibri" w:hAnsi="Calibri" w:eastAsia="Microsoft JhengHei"/>
        </w:rPr>
        <w:t>等搜尋。</w:t>
      </w:r>
    </w:p>
    <w:p>
      <w:pPr>
        <w:pStyle w:val="ListNumber"/>
      </w:pPr>
      <w:r>
        <w:rPr>
          <w:rFonts w:ascii="Calibri" w:hAnsi="Calibri" w:eastAsia="Microsoft JhengHei"/>
        </w:rPr>
        <w:t xml:space="preserve">確認工單後執行 </w:t>
      </w:r>
      <w:r>
        <w:rPr>
          <w:rFonts w:ascii="Calibri" w:hAnsi="Calibri" w:eastAsia="Microsoft JhengHei"/>
          <w:b/>
        </w:rPr>
        <w:t>「放單」</w:t>
      </w:r>
      <w:r>
        <w:rPr>
          <w:rFonts w:ascii="Calibri" w:hAnsi="Calibri" w:eastAsia="Microsoft JhengHei"/>
        </w:rPr>
        <w:t>。</w:t>
      </w:r>
    </w:p>
    <w:p>
      <w:pPr>
        <w:pStyle w:val="Heading3"/>
      </w:pPr>
      <w:r>
        <w:t>3.5 工單詳情（「查看」）</w:t>
      </w:r>
    </w:p>
    <w:p>
      <w:r>
        <w:rPr>
          <w:rFonts w:ascii="Calibri" w:hAnsi="Calibri" w:eastAsia="Microsoft JhengHei"/>
        </w:rPr>
        <w:t>標題：</w:t>
      </w:r>
      <w:r>
        <w:rPr>
          <w:rFonts w:ascii="Calibri" w:hAnsi="Calibri" w:eastAsia="Microsoft JhengHei"/>
          <w:b/>
        </w:rPr>
        <w:t>「工單詳情」</w:t>
      </w:r>
    </w:p>
    <w:p>
      <w:r>
        <w:rPr>
          <w:rFonts w:ascii="Calibri" w:hAnsi="Calibri" w:eastAsia="Microsoft JhengHei"/>
        </w:rPr>
        <w:t>常見分頁／區塊：</w:t>
      </w:r>
    </w:p>
    <w:p>
      <w:pPr>
        <w:pStyle w:val="ListBullet"/>
      </w:pPr>
      <w:r>
        <w:rPr>
          <w:rFonts w:ascii="Calibri" w:hAnsi="Calibri" w:eastAsia="Microsoft JhengHei"/>
          <w:b/>
        </w:rPr>
        <w:t>「工單信息」</w:t>
      </w:r>
    </w:p>
    <w:p>
      <w:pPr>
        <w:pStyle w:val="ListBullet"/>
      </w:pPr>
      <w:r>
        <w:rPr>
          <w:rFonts w:ascii="Calibri" w:hAnsi="Calibri" w:eastAsia="Microsoft JhengHei"/>
          <w:b/>
        </w:rPr>
        <w:t>「BOM 材料」</w:t>
      </w:r>
    </w:p>
    <w:p>
      <w:pPr>
        <w:pStyle w:val="ListBullet"/>
      </w:pPr>
      <w:r>
        <w:rPr>
          <w:rFonts w:ascii="Calibri" w:hAnsi="Calibri" w:eastAsia="Microsoft JhengHei"/>
          <w:b/>
        </w:rPr>
        <w:t>「工藝流程」</w:t>
      </w:r>
      <w:r>
        <w:rPr>
          <w:rFonts w:ascii="Calibri" w:hAnsi="Calibri" w:eastAsia="Microsoft JhengHei"/>
        </w:rPr>
        <w:t>／</w:t>
      </w:r>
      <w:r>
        <w:rPr>
          <w:rFonts w:ascii="Calibri" w:hAnsi="Calibri" w:eastAsia="Microsoft JhengHei"/>
          <w:b/>
        </w:rPr>
        <w:t>「工藝明細」</w:t>
      </w:r>
    </w:p>
    <w:p>
      <w:r>
        <w:rPr>
          <w:rFonts w:ascii="Calibri" w:hAnsi="Calibri" w:eastAsia="Microsoft JhengHei"/>
        </w:rPr>
        <w:t>常見動作：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249"/>
        <w:gridCol w:w="3249"/>
        <w:gridCol w:w="3249"/>
      </w:tblGrid>
      <w:tr>
        <w:tc>
          <w:tcPr>
            <w:tcW w:type="dxa" w:w="3249"/>
          </w:tcPr>
          <w:p>
            <w:r>
              <w:rPr>
                <w:b/>
              </w:rPr>
              <w:t>按鈕</w:t>
            </w:r>
          </w:p>
        </w:tc>
        <w:tc>
          <w:tcPr>
            <w:tcW w:type="dxa" w:w="3249"/>
          </w:tcPr>
          <w:p>
            <w:r>
              <w:rPr>
                <w:b/>
              </w:rPr>
              <w:t>何時可用（概念）</w:t>
            </w:r>
          </w:p>
        </w:tc>
        <w:tc>
          <w:tcPr>
            <w:tcW w:type="dxa" w:w="3249"/>
          </w:tcPr>
          <w:p>
            <w:r>
              <w:rPr>
                <w:b/>
              </w:rPr>
              <w:t>說明</w:t>
            </w:r>
          </w:p>
        </w:tc>
      </w:tr>
      <w:tr>
        <w:tc>
          <w:tcPr>
            <w:tcW w:type="dxa" w:w="3249"/>
          </w:tcPr>
          <w:p>
            <w:r>
              <w:t>「放單」</w:t>
            </w:r>
          </w:p>
        </w:tc>
        <w:tc>
          <w:tcPr>
            <w:tcW w:type="dxa" w:w="3249"/>
          </w:tcPr>
          <w:p>
            <w:r>
              <w:t>多為「規劃中」</w:t>
            </w:r>
          </w:p>
        </w:tc>
        <w:tc>
          <w:tcPr>
            <w:tcW w:type="dxa" w:w="3249"/>
          </w:tcPr>
          <w:p>
            <w:r>
              <w:t>放出工單</w:t>
            </w:r>
          </w:p>
        </w:tc>
      </w:tr>
      <w:tr>
        <w:tc>
          <w:tcPr>
            <w:tcW w:type="dxa" w:w="3249"/>
          </w:tcPr>
          <w:p>
            <w:r>
              <w:t>「刪除工單」</w:t>
            </w:r>
          </w:p>
        </w:tc>
        <w:tc>
          <w:tcPr>
            <w:tcW w:type="dxa" w:w="3249"/>
          </w:tcPr>
          <w:p>
            <w:r>
              <w:t>多為仍在「規劃中」</w:t>
            </w:r>
          </w:p>
        </w:tc>
        <w:tc>
          <w:tcPr>
            <w:tcW w:type="dxa" w:w="3249"/>
          </w:tcPr>
          <w:p>
            <w:r>
              <w:t>確認後無法復原</w:t>
            </w:r>
          </w:p>
        </w:tc>
      </w:tr>
      <w:tr>
        <w:tc>
          <w:tcPr>
            <w:tcW w:type="dxa" w:w="3249"/>
          </w:tcPr>
          <w:p>
            <w:r>
              <w:t>「取消工單」</w:t>
            </w:r>
          </w:p>
        </w:tc>
        <w:tc>
          <w:tcPr>
            <w:tcW w:type="dxa" w:w="3249"/>
          </w:tcPr>
          <w:p>
            <w:r>
              <w:t>已非規劃中等</w:t>
            </w:r>
          </w:p>
        </w:tc>
        <w:tc>
          <w:tcPr>
            <w:tcW w:type="dxa" w:w="3249"/>
          </w:tcPr>
          <w:p>
            <w:r>
              <w:t>確認後從列表隱藏；已上架通常不可取消</w:t>
            </w:r>
          </w:p>
        </w:tc>
      </w:tr>
      <w:tr>
        <w:tc>
          <w:tcPr>
            <w:tcW w:type="dxa" w:w="3249"/>
          </w:tcPr>
          <w:p>
            <w:r>
              <w:t>「儲存」／「取消」</w:t>
            </w:r>
          </w:p>
        </w:tc>
        <w:tc>
          <w:tcPr>
            <w:tcW w:type="dxa" w:w="3249"/>
          </w:tcPr>
          <w:p>
            <w:r>
              <w:t>編輯 Dialog</w:t>
            </w:r>
          </w:p>
        </w:tc>
        <w:tc>
          <w:tcPr>
            <w:tcW w:type="dxa" w:w="3249"/>
          </w:tcPr>
          <w:p>
            <w:r>
              <w:t>存檔或放棄</w:t>
            </w:r>
          </w:p>
        </w:tc>
      </w:tr>
      <w:tr>
        <w:tc>
          <w:tcPr>
            <w:tcW w:type="dxa" w:w="3249"/>
          </w:tcPr>
          <w:p>
            <w:r>
              <w:t>「返回列表」</w:t>
            </w:r>
          </w:p>
        </w:tc>
        <w:tc>
          <w:tcPr>
            <w:tcW w:type="dxa" w:w="3249"/>
          </w:tcPr>
          <w:p>
            <w:r>
              <w:t>—</w:t>
            </w:r>
          </w:p>
        </w:tc>
        <w:tc>
          <w:tcPr>
            <w:tcW w:type="dxa" w:w="3249"/>
          </w:tcPr>
          <w:p>
            <w:r>
              <w:t>回搜尋頁</w:t>
            </w:r>
          </w:p>
        </w:tc>
      </w:tr>
    </w:tbl>
    <w:p/>
    <w:p>
      <w:r>
        <w:rPr>
          <w:rFonts w:ascii="Calibri" w:hAnsi="Calibri" w:eastAsia="Microsoft JhengHei"/>
        </w:rPr>
        <w:t>庫存摘要常見字樣：</w:t>
      </w:r>
      <w:r>
        <w:rPr>
          <w:rFonts w:ascii="Calibri" w:hAnsi="Calibri" w:eastAsia="Microsoft JhengHei"/>
          <w:b/>
        </w:rPr>
        <w:t>「所需貨品項目數量：」</w:t>
      </w:r>
      <w:r>
        <w:rPr>
          <w:rFonts w:ascii="Calibri" w:hAnsi="Calibri" w:eastAsia="Microsoft JhengHei"/>
          <w:b/>
        </w:rPr>
        <w:t>「可提料項目數量：」</w:t>
      </w:r>
      <w:r>
        <w:rPr>
          <w:rFonts w:ascii="Calibri" w:hAnsi="Calibri" w:eastAsia="Microsoft JhengHei"/>
          <w:b/>
        </w:rPr>
        <w:t>「未能提料項目數量：」</w:t>
      </w:r>
      <w:r>
        <w:rPr>
          <w:rFonts w:ascii="Calibri" w:hAnsi="Calibri" w:eastAsia="Microsoft JhengHei"/>
        </w:rPr>
        <w:t>。</w:t>
      </w:r>
    </w:p>
    <w:p>
      <w:r>
        <w:rPr>
          <w:rFonts w:ascii="Calibri" w:hAnsi="Calibri" w:eastAsia="Microsoft JhengHei"/>
        </w:rPr>
        <w:t>刪除確認：</w:t>
      </w:r>
    </w:p>
    <w:p>
      <w:pPr>
        <w:pStyle w:val="ListBullet"/>
      </w:pPr>
      <w:r>
        <w:rPr>
          <w:rFonts w:ascii="Calibri" w:hAnsi="Calibri" w:eastAsia="Microsoft JhengHei"/>
          <w:b/>
        </w:rPr>
        <w:t>「確認刪除工單」</w:t>
      </w:r>
    </w:p>
    <w:p>
      <w:pPr>
        <w:pStyle w:val="ListBullet"/>
      </w:pPr>
      <w:r>
        <w:rPr>
          <w:rFonts w:ascii="Calibri" w:hAnsi="Calibri" w:eastAsia="Microsoft JhengHei"/>
          <w:b/>
        </w:rPr>
        <w:t>「確定要刪除此工單嗎？此操作無法復原。」</w:t>
      </w:r>
    </w:p>
    <w:p>
      <w:r>
        <w:rPr>
          <w:rFonts w:ascii="Calibri" w:hAnsi="Calibri" w:eastAsia="Microsoft JhengHei"/>
        </w:rPr>
        <w:t>取消確認：</w:t>
      </w:r>
    </w:p>
    <w:p>
      <w:pPr>
        <w:pStyle w:val="ListBullet"/>
      </w:pPr>
      <w:r>
        <w:rPr>
          <w:rFonts w:ascii="Calibri" w:hAnsi="Calibri" w:eastAsia="Microsoft JhengHei"/>
          <w:b/>
        </w:rPr>
        <w:t>「確認取消工單」</w:t>
      </w:r>
    </w:p>
    <w:p>
      <w:pPr>
        <w:pStyle w:val="ListBullet"/>
      </w:pPr>
      <w:r>
        <w:rPr>
          <w:rFonts w:ascii="Calibri" w:hAnsi="Calibri" w:eastAsia="Microsoft JhengHei"/>
          <w:b/>
        </w:rPr>
        <w:t>「確定要取消此工單嗎？工單將從列表中隱藏。」</w:t>
      </w:r>
    </w:p>
    <w:p>
      <w:pPr>
        <w:pStyle w:val="ListBullet"/>
      </w:pPr>
      <w:r>
        <w:rPr>
          <w:rFonts w:ascii="Calibri" w:hAnsi="Calibri" w:eastAsia="Microsoft JhengHei"/>
        </w:rPr>
        <w:t>按鈕：</w:t>
      </w:r>
      <w:r>
        <w:rPr>
          <w:rFonts w:ascii="Calibri" w:hAnsi="Calibri" w:eastAsia="Microsoft JhengHei"/>
          <w:b/>
        </w:rPr>
        <w:t>「取消工單」</w:t>
      </w:r>
      <w:r>
        <w:rPr>
          <w:rFonts w:ascii="Calibri" w:hAnsi="Calibri" w:eastAsia="Microsoft JhengHei"/>
        </w:rPr>
        <w:t>／</w:t>
      </w:r>
      <w:r>
        <w:rPr>
          <w:rFonts w:ascii="Calibri" w:hAnsi="Calibri" w:eastAsia="Microsoft JhengHei"/>
          <w:b/>
        </w:rPr>
        <w:t>「取消」</w:t>
      </w:r>
      <w:r>
        <w:rPr>
          <w:rFonts w:ascii="Calibri" w:hAnsi="Calibri" w:eastAsia="Microsoft JhengHei"/>
        </w:rPr>
        <w:t>（後者為放棄這次取消操作）</w:t>
      </w:r>
    </w:p>
    <w:p>
      <w:pPr>
        <w:pStyle w:val="Heading3"/>
      </w:pPr>
      <w:r>
        <w:t>3.6 工單狀態（搜尋／列表常見）</w:t>
      </w:r>
    </w:p>
    <w:p>
      <w:r>
        <w:rPr>
          <w:rFonts w:ascii="Calibri" w:hAnsi="Calibri" w:eastAsia="Microsoft JhengHei"/>
        </w:rPr>
        <w:t>畫面上可能出現（實際以該列顯示為準）：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873"/>
        <w:gridCol w:w="4873"/>
      </w:tblGrid>
      <w:tr>
        <w:tc>
          <w:tcPr>
            <w:tcW w:type="dxa" w:w="4873"/>
          </w:tcPr>
          <w:p>
            <w:r>
              <w:rPr>
                <w:b/>
              </w:rPr>
              <w:t>狀態（常見中文）</w:t>
            </w:r>
          </w:p>
        </w:tc>
        <w:tc>
          <w:tcPr>
            <w:tcW w:type="dxa" w:w="4873"/>
          </w:tcPr>
          <w:p>
            <w:r>
              <w:rPr>
                <w:b/>
              </w:rPr>
              <w:t>白話</w:t>
            </w:r>
          </w:p>
        </w:tc>
      </w:tr>
      <w:tr>
        <w:tc>
          <w:tcPr>
            <w:tcW w:type="dxa" w:w="4873"/>
          </w:tcPr>
          <w:p>
            <w:r>
              <w:t>「規劃中」</w:t>
            </w:r>
          </w:p>
        </w:tc>
        <w:tc>
          <w:tcPr>
            <w:tcW w:type="dxa" w:w="4873"/>
          </w:tcPr>
          <w:p>
            <w:r>
              <w:t>已建立，尚未放單</w:t>
            </w:r>
          </w:p>
        </w:tc>
      </w:tr>
      <w:tr>
        <w:tc>
          <w:tcPr>
            <w:tcW w:type="dxa" w:w="4873"/>
          </w:tcPr>
          <w:p>
            <w:r>
              <w:t>「待處理」／待提料相關</w:t>
            </w:r>
          </w:p>
        </w:tc>
        <w:tc>
          <w:tcPr>
            <w:tcW w:type="dxa" w:w="4873"/>
          </w:tcPr>
          <w:p>
            <w:r>
              <w:t>已放單，等提料</w:t>
            </w:r>
          </w:p>
        </w:tc>
      </w:tr>
      <w:tr>
        <w:tc>
          <w:tcPr>
            <w:tcW w:type="dxa" w:w="4873"/>
          </w:tcPr>
          <w:p>
            <w:r>
              <w:t>「提料中」／「進行中」</w:t>
            </w:r>
          </w:p>
        </w:tc>
        <w:tc>
          <w:tcPr>
            <w:tcW w:type="dxa" w:w="4873"/>
          </w:tcPr>
          <w:p>
            <w:r>
              <w:t>正在提料或進行中</w:t>
            </w:r>
          </w:p>
        </w:tc>
      </w:tr>
      <w:tr>
        <w:tc>
          <w:tcPr>
            <w:tcW w:type="dxa" w:w="4873"/>
          </w:tcPr>
          <w:p>
            <w:r>
              <w:t>「已開始工序」／「生產中」</w:t>
            </w:r>
          </w:p>
        </w:tc>
        <w:tc>
          <w:tcPr>
            <w:tcW w:type="dxa" w:w="4873"/>
          </w:tcPr>
          <w:p>
            <w:r>
              <w:t>已進入生產工序</w:t>
            </w:r>
          </w:p>
        </w:tc>
      </w:tr>
      <w:tr>
        <w:tc>
          <w:tcPr>
            <w:tcW w:type="dxa" w:w="4873"/>
          </w:tcPr>
          <w:p>
            <w:r>
              <w:t>「成品入倉中」／「待品檢入倉」</w:t>
            </w:r>
          </w:p>
        </w:tc>
        <w:tc>
          <w:tcPr>
            <w:tcW w:type="dxa" w:w="4873"/>
          </w:tcPr>
          <w:p>
            <w:r>
              <w:t>生產後待品檢／入倉</w:t>
            </w:r>
          </w:p>
        </w:tc>
      </w:tr>
      <w:tr>
        <w:tc>
          <w:tcPr>
            <w:tcW w:type="dxa" w:w="4873"/>
          </w:tcPr>
          <w:p>
            <w:r>
              <w:t>「已上架」</w:t>
            </w:r>
          </w:p>
        </w:tc>
        <w:tc>
          <w:tcPr>
            <w:tcW w:type="dxa" w:w="4873"/>
          </w:tcPr>
          <w:p>
            <w:r>
              <w:t>已完成上架</w:t>
            </w:r>
          </w:p>
        </w:tc>
      </w:tr>
      <w:tr>
        <w:tc>
          <w:tcPr>
            <w:tcW w:type="dxa" w:w="4873"/>
          </w:tcPr>
          <w:p>
            <w:r>
              <w:t>「已取消」</w:t>
            </w:r>
          </w:p>
        </w:tc>
        <w:tc>
          <w:tcPr>
            <w:tcW w:type="dxa" w:w="4873"/>
          </w:tcPr>
          <w:p>
            <w:r>
              <w:t>已取消</w:t>
            </w:r>
          </w:p>
        </w:tc>
      </w:tr>
    </w:tbl>
    <w:p/>
    <w:p>
      <w:r>
        <w:rPr>
          <w:rFonts w:ascii="Calibri" w:hAnsi="Calibri" w:eastAsia="Microsoft JhengHei"/>
        </w:rPr>
        <w:t>篩選下拉亦可能見：</w:t>
      </w:r>
      <w:r>
        <w:rPr>
          <w:rFonts w:ascii="Calibri" w:hAnsi="Calibri" w:eastAsia="Microsoft JhengHei"/>
          <w:b/>
        </w:rPr>
        <w:t>「待處理」</w:t>
      </w:r>
      <w:r>
        <w:rPr>
          <w:rFonts w:ascii="Calibri" w:hAnsi="Calibri" w:eastAsia="Microsoft JhengHei"/>
          <w:b/>
        </w:rPr>
        <w:t>「提料中」</w:t>
      </w:r>
      <w:r>
        <w:rPr>
          <w:rFonts w:ascii="Calibri" w:hAnsi="Calibri" w:eastAsia="Microsoft JhengHei"/>
          <w:b/>
        </w:rPr>
        <w:t>「已開始工序」</w:t>
      </w:r>
      <w:r>
        <w:rPr>
          <w:rFonts w:ascii="Calibri" w:hAnsi="Calibri" w:eastAsia="Microsoft JhengHei"/>
          <w:b/>
        </w:rPr>
        <w:t>「成品入倉中」</w:t>
      </w:r>
      <w:r>
        <w:rPr>
          <w:rFonts w:ascii="Calibri" w:hAnsi="Calibri" w:eastAsia="Microsoft JhengHei"/>
          <w:b/>
        </w:rPr>
        <w:t>「已上架」</w:t>
      </w:r>
      <w:r>
        <w:rPr>
          <w:rFonts w:ascii="Calibri" w:hAnsi="Calibri" w:eastAsia="Microsoft JhengHei"/>
          <w:b/>
        </w:rPr>
        <w:t>「已取消」</w:t>
      </w:r>
      <w:r>
        <w:rPr>
          <w:rFonts w:ascii="Calibri" w:hAnsi="Calibri" w:eastAsia="Microsoft JhengHei"/>
        </w:rPr>
        <w:t>等。</w:t>
      </w:r>
    </w:p>
    <w:p>
      <w:pPr>
        <w:pStyle w:val="Heading3"/>
      </w:pPr>
      <w:r>
        <w:t>3.7 工單建立／放單常見問題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873"/>
        <w:gridCol w:w="4873"/>
      </w:tblGrid>
      <w:tr>
        <w:tc>
          <w:tcPr>
            <w:tcW w:type="dxa" w:w="4873"/>
          </w:tcPr>
          <w:p>
            <w:r>
              <w:rPr>
                <w:b/>
              </w:rPr>
              <w:t>情況</w:t>
            </w:r>
          </w:p>
        </w:tc>
        <w:tc>
          <w:tcPr>
            <w:tcW w:type="dxa" w:w="4873"/>
          </w:tcPr>
          <w:p>
            <w:r>
              <w:rPr>
                <w:b/>
              </w:rPr>
              <w:t>建議處理</w:t>
            </w:r>
          </w:p>
        </w:tc>
      </w:tr>
      <w:tr>
        <w:tc>
          <w:tcPr>
            <w:tcW w:type="dxa" w:w="4873"/>
          </w:tcPr>
          <w:p>
            <w:r>
              <w:t>「建立」沒反應</w:t>
            </w:r>
          </w:p>
        </w:tc>
        <w:tc>
          <w:tcPr>
            <w:tcW w:type="dxa" w:w="4873"/>
          </w:tcPr>
          <w:p>
            <w:r>
              <w:t>檢查 BOM、批數、日期、工單類型是否已填；看是否有必填未選</w:t>
            </w:r>
          </w:p>
        </w:tc>
      </w:tr>
      <w:tr>
        <w:tc>
          <w:tcPr>
            <w:tcW w:type="dxa" w:w="4873"/>
          </w:tcPr>
          <w:p>
            <w:r>
              <w:t>「放單」失敗</w:t>
            </w:r>
          </w:p>
        </w:tc>
        <w:tc>
          <w:tcPr>
            <w:tcW w:type="dxa" w:w="4873"/>
          </w:tcPr>
          <w:p>
            <w:r>
              <w:t>記下提示；檢查是否仍為可放單狀態、物料／權限</w:t>
            </w:r>
          </w:p>
        </w:tc>
      </w:tr>
      <w:tr>
        <w:tc>
          <w:tcPr>
            <w:tcW w:type="dxa" w:w="4873"/>
          </w:tcPr>
          <w:p>
            <w:r>
              <w:t>想刪掉剛建錯的單</w:t>
            </w:r>
          </w:p>
        </w:tc>
        <w:tc>
          <w:tcPr>
            <w:tcW w:type="dxa" w:w="4873"/>
          </w:tcPr>
          <w:p>
            <w:r>
              <w:t>「規劃中」→「查看」→「刪除工單」→ 確認</w:t>
            </w:r>
          </w:p>
        </w:tc>
      </w:tr>
      <w:tr>
        <w:tc>
          <w:tcPr>
            <w:tcW w:type="dxa" w:w="4873"/>
          </w:tcPr>
          <w:p>
            <w:r>
              <w:t>已放單但不想做了</w:t>
            </w:r>
          </w:p>
        </w:tc>
        <w:tc>
          <w:tcPr>
            <w:tcW w:type="dxa" w:w="4873"/>
          </w:tcPr>
          <w:p>
            <w:r>
              <w:t>「取消工單」→ 確認隱藏；已上架通常不能取消</w:t>
            </w:r>
          </w:p>
        </w:tc>
      </w:tr>
      <w:tr>
        <w:tc>
          <w:tcPr>
            <w:tcW w:type="dxa" w:w="4873"/>
          </w:tcPr>
          <w:p>
            <w:r>
              <w:t>批量「放單 (N)」部分失敗</w:t>
            </w:r>
          </w:p>
        </w:tc>
        <w:tc>
          <w:tcPr>
            <w:tcW w:type="dxa" w:w="4873"/>
          </w:tcPr>
          <w:p>
            <w:r>
              <w:t>依成功／失敗筆數訊息，對失敗單再個別處理</w:t>
            </w:r>
          </w:p>
        </w:tc>
      </w:tr>
    </w:tbl>
    <w:p/>
    <w:p>
      <w:pPr>
        <w:pStyle w:val="Heading2"/>
      </w:pPr>
      <w:r>
        <w:t>四、工單提料</w:t>
      </w:r>
    </w:p>
    <w:p>
      <w:pPr>
        <w:pStyle w:val="Heading3"/>
      </w:pPr>
      <w:r>
        <w:t>4.1 入口</w:t>
      </w:r>
    </w:p>
    <w:p>
      <w:r>
        <w:rPr>
          <w:rFonts w:ascii="Calibri" w:hAnsi="Calibri" w:eastAsia="Microsoft JhengHei"/>
          <w:b/>
        </w:rPr>
        <w:t>「管理工單」</w:t>
      </w:r>
      <w:r>
        <w:rPr>
          <w:rFonts w:ascii="Calibri" w:hAnsi="Calibri" w:eastAsia="Microsoft JhengHei"/>
        </w:rPr>
        <w:t xml:space="preserve"> → </w:t>
      </w:r>
      <w:r>
        <w:rPr>
          <w:rFonts w:ascii="Calibri" w:hAnsi="Calibri" w:eastAsia="Microsoft JhengHei"/>
          <w:b/>
        </w:rPr>
        <w:t>「工單提料」</w:t>
      </w:r>
    </w:p>
    <w:p>
      <w:pPr>
        <w:pStyle w:val="Heading3"/>
      </w:pPr>
      <w:r>
        <w:t>4.2 常見分頁</w:t>
      </w:r>
    </w:p>
    <w:p>
      <w:pPr>
        <w:pStyle w:val="ListBullet"/>
      </w:pPr>
      <w:r>
        <w:rPr>
          <w:rFonts w:ascii="Calibri" w:hAnsi="Calibri" w:eastAsia="Microsoft JhengHei"/>
          <w:b/>
        </w:rPr>
        <w:t>「工單提料詳情」</w:t>
      </w:r>
    </w:p>
    <w:p>
      <w:pPr>
        <w:pStyle w:val="ListBullet"/>
      </w:pPr>
      <w:r>
        <w:rPr>
          <w:rFonts w:ascii="Calibri" w:hAnsi="Calibri" w:eastAsia="Microsoft JhengHei"/>
          <w:b/>
        </w:rPr>
        <w:t>「已完成工單記錄」</w:t>
      </w:r>
    </w:p>
    <w:p>
      <w:pPr>
        <w:pStyle w:val="ListBullet"/>
      </w:pPr>
      <w:r>
        <w:rPr>
          <w:rFonts w:ascii="Calibri" w:hAnsi="Calibri" w:eastAsia="Microsoft JhengHei"/>
          <w:b/>
        </w:rPr>
        <w:t>「物料提料狀態」</w:t>
      </w:r>
    </w:p>
    <w:p>
      <w:pPr>
        <w:pStyle w:val="ListBullet"/>
      </w:pPr>
      <w:r>
        <w:rPr>
          <w:rFonts w:ascii="Calibri" w:hAnsi="Calibri" w:eastAsia="Microsoft JhengHei"/>
        </w:rPr>
        <w:t>（及其他與膠茜／用量相關分頁，以畫面為準）</w:t>
      </w:r>
    </w:p>
    <w:p>
      <w:pPr>
        <w:pStyle w:val="Heading3"/>
      </w:pPr>
      <w:r>
        <w:t>4.3 操作步驟（概念）</w:t>
      </w:r>
    </w:p>
    <w:p>
      <w:pPr>
        <w:pStyle w:val="ListNumber"/>
      </w:pPr>
      <w:r>
        <w:rPr>
          <w:rFonts w:ascii="Calibri" w:hAnsi="Calibri" w:eastAsia="Microsoft JhengHei"/>
        </w:rPr>
        <w:t>在</w:t>
      </w:r>
      <w:r>
        <w:rPr>
          <w:rFonts w:ascii="Calibri" w:hAnsi="Calibri" w:eastAsia="Microsoft JhengHei"/>
          <w:b/>
        </w:rPr>
        <w:t>「工單提料詳情」</w:t>
      </w:r>
      <w:r>
        <w:rPr>
          <w:rFonts w:ascii="Calibri" w:hAnsi="Calibri" w:eastAsia="Microsoft JhengHei"/>
        </w:rPr>
        <w:t>找到已放單、待提料的工單。</w:t>
      </w:r>
    </w:p>
    <w:p>
      <w:pPr>
        <w:pStyle w:val="ListNumber"/>
      </w:pPr>
      <w:r>
        <w:rPr>
          <w:rFonts w:ascii="Calibri" w:hAnsi="Calibri" w:eastAsia="Microsoft JhengHei"/>
        </w:rPr>
        <w:t xml:space="preserve">點 </w:t>
      </w:r>
      <w:r>
        <w:rPr>
          <w:rFonts w:ascii="Calibri" w:hAnsi="Calibri" w:eastAsia="Microsoft JhengHei"/>
          <w:b/>
        </w:rPr>
        <w:t>「查看詳情」</w:t>
      </w:r>
      <w:r>
        <w:rPr>
          <w:rFonts w:ascii="Calibri" w:hAnsi="Calibri" w:eastAsia="Microsoft JhengHei"/>
        </w:rPr>
        <w:t xml:space="preserve"> 進入提料執行畫面。</w:t>
      </w:r>
    </w:p>
    <w:p>
      <w:pPr>
        <w:pStyle w:val="ListNumber"/>
      </w:pPr>
      <w:r>
        <w:rPr>
          <w:rFonts w:ascii="Calibri" w:hAnsi="Calibri" w:eastAsia="Microsoft JhengHei"/>
        </w:rPr>
        <w:t xml:space="preserve">依畫面使用 </w:t>
      </w:r>
      <w:r>
        <w:rPr>
          <w:rFonts w:ascii="Calibri" w:hAnsi="Calibri" w:eastAsia="Microsoft JhengHei"/>
          <w:b/>
        </w:rPr>
        <w:t>「開始掃碼」</w:t>
      </w:r>
      <w:r>
        <w:rPr>
          <w:rFonts w:ascii="Calibri" w:hAnsi="Calibri" w:eastAsia="Microsoft JhengHei"/>
        </w:rPr>
        <w:t>、掃描物料／批號。</w:t>
      </w:r>
    </w:p>
    <w:p>
      <w:pPr>
        <w:pStyle w:val="ListNumber"/>
      </w:pPr>
      <w:r>
        <w:rPr>
          <w:rFonts w:ascii="Calibri" w:hAnsi="Calibri" w:eastAsia="Microsoft JhengHei"/>
        </w:rPr>
        <w:t xml:space="preserve">需要時點 </w:t>
      </w:r>
      <w:r>
        <w:rPr>
          <w:rFonts w:ascii="Calibri" w:hAnsi="Calibri" w:eastAsia="Microsoft JhengHei"/>
          <w:b/>
        </w:rPr>
        <w:t>「提交」</w:t>
      </w:r>
      <w:r>
        <w:rPr>
          <w:rFonts w:ascii="Calibri" w:hAnsi="Calibri" w:eastAsia="Microsoft JhengHei"/>
        </w:rPr>
        <w:t>／</w:t>
      </w:r>
      <w:r>
        <w:rPr>
          <w:rFonts w:ascii="Calibri" w:hAnsi="Calibri" w:eastAsia="Microsoft JhengHei"/>
          <w:b/>
        </w:rPr>
        <w:t>「提交所有已掃描項目」</w:t>
      </w:r>
      <w:r>
        <w:rPr>
          <w:rFonts w:ascii="Calibri" w:hAnsi="Calibri" w:eastAsia="Microsoft JhengHei"/>
        </w:rPr>
        <w:t>／</w:t>
      </w:r>
      <w:r>
        <w:rPr>
          <w:rFonts w:ascii="Calibri" w:hAnsi="Calibri" w:eastAsia="Microsoft JhengHei"/>
          <w:b/>
        </w:rPr>
        <w:t>「確認」</w:t>
      </w:r>
      <w:r>
        <w:rPr>
          <w:rFonts w:ascii="Calibri" w:hAnsi="Calibri" w:eastAsia="Microsoft JhengHei"/>
        </w:rPr>
        <w:t>。</w:t>
      </w:r>
    </w:p>
    <w:p>
      <w:pPr>
        <w:pStyle w:val="ListNumber"/>
      </w:pPr>
      <w:r>
        <w:rPr>
          <w:rFonts w:ascii="Calibri" w:hAnsi="Calibri" w:eastAsia="Microsoft JhengHei"/>
        </w:rPr>
        <w:t>完成後可在</w:t>
      </w:r>
      <w:r>
        <w:rPr>
          <w:rFonts w:ascii="Calibri" w:hAnsi="Calibri" w:eastAsia="Microsoft JhengHei"/>
          <w:b/>
        </w:rPr>
        <w:t>「已完成工單記錄」</w:t>
      </w:r>
      <w:r>
        <w:rPr>
          <w:rFonts w:ascii="Calibri" w:hAnsi="Calibri" w:eastAsia="Microsoft JhengHei"/>
        </w:rPr>
        <w:t>核對。</w:t>
      </w:r>
    </w:p>
    <w:p>
      <w:r>
        <w:rPr>
          <w:rFonts w:ascii="Calibri" w:hAnsi="Calibri" w:eastAsia="Microsoft JhengHei"/>
        </w:rPr>
        <w:t xml:space="preserve">對料相關：生產流程中可能有 </w:t>
      </w:r>
      <w:r>
        <w:rPr>
          <w:rFonts w:ascii="Calibri" w:hAnsi="Calibri" w:eastAsia="Microsoft JhengHei"/>
          <w:b/>
        </w:rPr>
        <w:t>「工單對料」</w:t>
      </w:r>
      <w:r>
        <w:rPr>
          <w:rFonts w:ascii="Calibri" w:hAnsi="Calibri" w:eastAsia="Microsoft JhengHei"/>
        </w:rPr>
        <w:t xml:space="preserve">，並有 </w:t>
      </w:r>
      <w:r>
        <w:rPr>
          <w:rFonts w:ascii="Calibri" w:hAnsi="Calibri" w:eastAsia="Microsoft JhengHei"/>
          <w:b/>
        </w:rPr>
        <w:t>「確認所有提料」</w:t>
      </w:r>
      <w:r>
        <w:rPr>
          <w:rFonts w:ascii="Calibri" w:hAnsi="Calibri" w:eastAsia="Microsoft JhengHei"/>
        </w:rPr>
        <w:t>。</w:t>
      </w:r>
    </w:p>
    <w:p>
      <w:pPr>
        <w:pStyle w:val="Heading3"/>
      </w:pPr>
      <w:r>
        <w:t>4.4 提料常見問題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873"/>
        <w:gridCol w:w="4873"/>
      </w:tblGrid>
      <w:tr>
        <w:tc>
          <w:tcPr>
            <w:tcW w:type="dxa" w:w="4873"/>
          </w:tcPr>
          <w:p>
            <w:r>
              <w:rPr>
                <w:b/>
              </w:rPr>
              <w:t>情況</w:t>
            </w:r>
          </w:p>
        </w:tc>
        <w:tc>
          <w:tcPr>
            <w:tcW w:type="dxa" w:w="4873"/>
          </w:tcPr>
          <w:p>
            <w:r>
              <w:rPr>
                <w:b/>
              </w:rPr>
              <w:t>建議處理</w:t>
            </w:r>
          </w:p>
        </w:tc>
      </w:tr>
      <w:tr>
        <w:tc>
          <w:tcPr>
            <w:tcW w:type="dxa" w:w="4873"/>
          </w:tcPr>
          <w:p>
            <w:r>
              <w:t>批號不符</w:t>
            </w:r>
          </w:p>
        </w:tc>
        <w:tc>
          <w:tcPr>
            <w:tcW w:type="dxa" w:w="4873"/>
          </w:tcPr>
          <w:p>
            <w:r>
              <w:t>依 Dialog 提示按「確認」，改掃正確批號</w:t>
            </w:r>
          </w:p>
        </w:tc>
      </w:tr>
      <w:tr>
        <w:tc>
          <w:tcPr>
            <w:tcW w:type="dxa" w:w="4873"/>
          </w:tcPr>
          <w:p>
            <w:r>
              <w:t>庫存不足／過期</w:t>
            </w:r>
          </w:p>
        </w:tc>
        <w:tc>
          <w:tcPr>
            <w:tcW w:type="dxa" w:w="4873"/>
          </w:tcPr>
          <w:p>
            <w:r>
              <w:t>依畫面提示；先補貨或調批號，勿強行提交</w:t>
            </w:r>
          </w:p>
        </w:tc>
      </w:tr>
      <w:tr>
        <w:tc>
          <w:tcPr>
            <w:tcW w:type="dxa" w:w="4873"/>
          </w:tcPr>
          <w:p>
            <w:r>
              <w:t>掃錯要重來</w:t>
            </w:r>
          </w:p>
        </w:tc>
        <w:tc>
          <w:tcPr>
            <w:tcW w:type="dxa" w:w="4873"/>
          </w:tcPr>
          <w:p>
            <w:r>
              <w:t>用畫面上的「取消」／清除已掃項目（以當頁按鈕為準）後重掃</w:t>
            </w:r>
          </w:p>
        </w:tc>
      </w:tr>
    </w:tbl>
    <w:p/>
    <w:p>
      <w:r>
        <w:rPr>
          <w:rFonts w:ascii="Calibri" w:hAnsi="Calibri" w:eastAsia="Microsoft JhengHei"/>
        </w:rPr>
        <w:t>提料狀態常見：</w:t>
      </w:r>
      <w:r>
        <w:rPr>
          <w:rFonts w:ascii="Calibri" w:hAnsi="Calibri" w:eastAsia="Microsoft JhengHei"/>
          <w:b/>
        </w:rPr>
        <w:t>「待提料」</w:t>
      </w:r>
      <w:r>
        <w:rPr>
          <w:rFonts w:ascii="Calibri" w:hAnsi="Calibri" w:eastAsia="Microsoft JhengHei"/>
          <w:b/>
        </w:rPr>
        <w:t>「已掃碼」</w:t>
      </w:r>
      <w:r>
        <w:rPr>
          <w:rFonts w:ascii="Calibri" w:hAnsi="Calibri" w:eastAsia="Microsoft JhengHei"/>
          <w:b/>
        </w:rPr>
        <w:t>「對料待處理」</w:t>
      </w:r>
      <w:r>
        <w:rPr>
          <w:rFonts w:ascii="Calibri" w:hAnsi="Calibri" w:eastAsia="Microsoft JhengHei"/>
          <w:b/>
        </w:rPr>
        <w:t>「對料已完成」</w:t>
      </w:r>
      <w:r>
        <w:rPr>
          <w:rFonts w:ascii="Calibri" w:hAnsi="Calibri" w:eastAsia="Microsoft JhengHei"/>
        </w:rPr>
        <w:t>；提料單</w:t>
      </w:r>
      <w:r>
        <w:rPr>
          <w:rFonts w:ascii="Calibri" w:hAnsi="Calibri" w:eastAsia="Microsoft JhengHei"/>
          <w:b/>
        </w:rPr>
        <w:t>「已放單」</w:t>
      </w:r>
      <w:r>
        <w:rPr>
          <w:rFonts w:ascii="Calibri" w:hAnsi="Calibri" w:eastAsia="Microsoft JhengHei"/>
          <w:b/>
        </w:rPr>
        <w:t>「已完成」</w:t>
      </w:r>
      <w:r>
        <w:rPr>
          <w:rFonts w:ascii="Calibri" w:hAnsi="Calibri" w:eastAsia="Microsoft JhengHei"/>
        </w:rPr>
        <w:t>。</w:t>
      </w:r>
    </w:p>
    <w:p>
      <w:pPr>
        <w:pStyle w:val="Heading2"/>
      </w:pPr>
      <w:r>
        <w:t>五、工單生產流程</w:t>
      </w:r>
    </w:p>
    <w:p>
      <w:pPr>
        <w:pStyle w:val="Heading3"/>
      </w:pPr>
      <w:r>
        <w:t>5.1 入口</w:t>
      </w:r>
    </w:p>
    <w:p>
      <w:r>
        <w:rPr>
          <w:rFonts w:ascii="Calibri" w:hAnsi="Calibri" w:eastAsia="Microsoft JhengHei"/>
          <w:b/>
        </w:rPr>
        <w:t>「管理工單」</w:t>
      </w:r>
      <w:r>
        <w:rPr>
          <w:rFonts w:ascii="Calibri" w:hAnsi="Calibri" w:eastAsia="Microsoft JhengHei"/>
        </w:rPr>
        <w:t xml:space="preserve"> → </w:t>
      </w:r>
      <w:r>
        <w:rPr>
          <w:rFonts w:ascii="Calibri" w:hAnsi="Calibri" w:eastAsia="Microsoft JhengHei"/>
          <w:b/>
        </w:rPr>
        <w:t>「工單生產流程」</w:t>
      </w:r>
    </w:p>
    <w:p>
      <w:pPr>
        <w:pStyle w:val="Heading3"/>
      </w:pPr>
      <w:r>
        <w:t>5.2 常見分頁／區塊</w:t>
      </w:r>
    </w:p>
    <w:p>
      <w:pPr>
        <w:pStyle w:val="ListBullet"/>
      </w:pPr>
      <w:r>
        <w:rPr>
          <w:rFonts w:ascii="Calibri" w:hAnsi="Calibri" w:eastAsia="Microsoft JhengHei"/>
          <w:b/>
        </w:rPr>
        <w:t>「工藝流程」</w:t>
      </w:r>
    </w:p>
    <w:p>
      <w:pPr>
        <w:pStyle w:val="ListBullet"/>
      </w:pPr>
      <w:r>
        <w:rPr>
          <w:rFonts w:ascii="Calibri" w:hAnsi="Calibri" w:eastAsia="Microsoft JhengHei"/>
          <w:b/>
        </w:rPr>
        <w:t>「待QC上架工單」</w:t>
      </w:r>
    </w:p>
    <w:p>
      <w:pPr>
        <w:pStyle w:val="ListBullet"/>
      </w:pPr>
      <w:r>
        <w:rPr>
          <w:rFonts w:ascii="Calibri" w:hAnsi="Calibri" w:eastAsia="Microsoft JhengHei"/>
          <w:b/>
        </w:rPr>
        <w:t>「已上架工單」</w:t>
      </w:r>
    </w:p>
    <w:p>
      <w:pPr>
        <w:pStyle w:val="ListBullet"/>
      </w:pPr>
      <w:r>
        <w:rPr>
          <w:rFonts w:ascii="Calibri" w:hAnsi="Calibri" w:eastAsia="Microsoft JhengHei"/>
          <w:b/>
        </w:rPr>
        <w:t>「儀表板 - 工單狀態」</w:t>
      </w:r>
      <w:r>
        <w:rPr>
          <w:rFonts w:ascii="Calibri" w:hAnsi="Calibri" w:eastAsia="Microsoft JhengHei"/>
        </w:rPr>
        <w:t>等</w:t>
      </w:r>
    </w:p>
    <w:p>
      <w:pPr>
        <w:pStyle w:val="Heading3"/>
      </w:pPr>
      <w:r>
        <w:t>5.3 工序操作（Happy path）</w:t>
      </w:r>
    </w:p>
    <w:p>
      <w:pPr>
        <w:pStyle w:val="ListNumber"/>
      </w:pPr>
      <w:r>
        <w:rPr>
          <w:rFonts w:ascii="Calibri" w:hAnsi="Calibri" w:eastAsia="Microsoft JhengHei"/>
        </w:rPr>
        <w:t>在</w:t>
      </w:r>
      <w:r>
        <w:rPr>
          <w:rFonts w:ascii="Calibri" w:hAnsi="Calibri" w:eastAsia="Microsoft JhengHei"/>
          <w:b/>
        </w:rPr>
        <w:t>「工藝流程」</w:t>
      </w:r>
      <w:r>
        <w:rPr>
          <w:rFonts w:ascii="Calibri" w:hAnsi="Calibri" w:eastAsia="Microsoft JhengHei"/>
        </w:rPr>
        <w:t xml:space="preserve">找到工單，點 </w:t>
      </w:r>
      <w:r>
        <w:rPr>
          <w:rFonts w:ascii="Calibri" w:hAnsi="Calibri" w:eastAsia="Microsoft JhengHei"/>
          <w:b/>
        </w:rPr>
        <w:t>「查看詳情」</w:t>
      </w:r>
      <w:r>
        <w:rPr>
          <w:rFonts w:ascii="Calibri" w:hAnsi="Calibri" w:eastAsia="Microsoft JhengHei"/>
        </w:rPr>
        <w:t>。</w:t>
      </w:r>
    </w:p>
    <w:p>
      <w:pPr>
        <w:pStyle w:val="ListNumber"/>
      </w:pPr>
      <w:r>
        <w:rPr>
          <w:rFonts w:ascii="Calibri" w:hAnsi="Calibri" w:eastAsia="Microsoft JhengHei"/>
        </w:rPr>
        <w:t>（可選）</w:t>
      </w:r>
      <w:r>
        <w:rPr>
          <w:rFonts w:ascii="Calibri" w:hAnsi="Calibri" w:eastAsia="Microsoft JhengHei"/>
          <w:b/>
        </w:rPr>
        <w:t>「工單對料」</w:t>
      </w:r>
      <w:r>
        <w:rPr>
          <w:rFonts w:ascii="Calibri" w:hAnsi="Calibri" w:eastAsia="Microsoft JhengHei"/>
        </w:rPr>
        <w:t xml:space="preserve"> 確認物料。</w:t>
      </w:r>
    </w:p>
    <w:p>
      <w:pPr>
        <w:pStyle w:val="ListNumber"/>
      </w:pPr>
      <w:r>
        <w:rPr>
          <w:rFonts w:ascii="Calibri" w:hAnsi="Calibri" w:eastAsia="Microsoft JhengHei"/>
        </w:rPr>
        <w:t>各工序：</w:t>
      </w:r>
    </w:p>
    <w:p>
      <w:pPr>
        <w:pStyle w:val="ListBullet"/>
      </w:pPr>
      <w:r>
        <w:rPr>
          <w:rFonts w:ascii="Calibri" w:hAnsi="Calibri" w:eastAsia="Microsoft JhengHei"/>
          <w:b/>
        </w:rPr>
        <w:t>「開始」</w:t>
      </w:r>
      <w:r>
        <w:rPr>
          <w:rFonts w:ascii="Calibri" w:hAnsi="Calibri" w:eastAsia="Microsoft JhengHei"/>
        </w:rPr>
        <w:t xml:space="preserve"> 開工序</w:t>
      </w:r>
    </w:p>
    <w:p>
      <w:pPr>
        <w:pStyle w:val="ListBullet"/>
      </w:pPr>
      <w:r>
        <w:rPr>
          <w:rFonts w:ascii="Calibri" w:hAnsi="Calibri" w:eastAsia="Microsoft JhengHei"/>
        </w:rPr>
        <w:t>可依畫面掃 操作員／設備（未掃可能提示</w:t>
      </w:r>
      <w:r>
        <w:rPr>
          <w:rFonts w:ascii="Calibri" w:hAnsi="Calibri" w:eastAsia="Microsoft JhengHei"/>
          <w:b/>
        </w:rPr>
        <w:t>「請先掃描操作員編號」</w:t>
      </w:r>
      <w:r>
        <w:rPr>
          <w:rFonts w:ascii="Calibri" w:hAnsi="Calibri" w:eastAsia="Microsoft JhengHei"/>
          <w:b/>
        </w:rPr>
        <w:t>「請掃描設備編號」</w:t>
      </w:r>
      <w:r>
        <w:rPr>
          <w:rFonts w:ascii="Calibri" w:hAnsi="Calibri" w:eastAsia="Microsoft JhengHei"/>
        </w:rPr>
        <w:t>）</w:t>
      </w:r>
    </w:p>
    <w:p>
      <w:pPr>
        <w:pStyle w:val="ListBullet"/>
      </w:pPr>
      <w:r>
        <w:rPr>
          <w:rFonts w:ascii="Calibri" w:hAnsi="Calibri" w:eastAsia="Microsoft JhengHei"/>
        </w:rPr>
        <w:t xml:space="preserve">可 </w:t>
      </w:r>
      <w:r>
        <w:rPr>
          <w:rFonts w:ascii="Calibri" w:hAnsi="Calibri" w:eastAsia="Microsoft JhengHei"/>
          <w:b/>
        </w:rPr>
        <w:t>「暫停」</w:t>
      </w:r>
    </w:p>
    <w:p>
      <w:pPr>
        <w:pStyle w:val="ListBullet"/>
      </w:pPr>
      <w:r>
        <w:rPr>
          <w:rFonts w:ascii="Calibri" w:hAnsi="Calibri" w:eastAsia="Microsoft JhengHei"/>
          <w:b/>
        </w:rPr>
        <w:t>「完成步驟」</w:t>
      </w:r>
      <w:r>
        <w:rPr>
          <w:rFonts w:ascii="Calibri" w:hAnsi="Calibri" w:eastAsia="Microsoft JhengHei"/>
        </w:rPr>
        <w:t>／</w:t>
      </w:r>
      <w:r>
        <w:rPr>
          <w:rFonts w:ascii="Calibri" w:hAnsi="Calibri" w:eastAsia="Microsoft JhengHei"/>
          <w:b/>
        </w:rPr>
        <w:t>「通過」</w:t>
      </w:r>
      <w:r>
        <w:rPr>
          <w:rFonts w:ascii="Calibri" w:hAnsi="Calibri" w:eastAsia="Microsoft JhengHei"/>
        </w:rPr>
        <w:t>／</w:t>
      </w:r>
      <w:r>
        <w:rPr>
          <w:rFonts w:ascii="Calibri" w:hAnsi="Calibri" w:eastAsia="Microsoft JhengHei"/>
          <w:b/>
        </w:rPr>
        <w:t>「已完成」</w:t>
      </w:r>
      <w:r>
        <w:rPr>
          <w:rFonts w:ascii="Calibri" w:hAnsi="Calibri" w:eastAsia="Microsoft JhengHei"/>
        </w:rPr>
        <w:t>（Just Pass 等，以畫面為準）</w:t>
      </w:r>
    </w:p>
    <w:p>
      <w:pPr>
        <w:pStyle w:val="ListBullet"/>
      </w:pPr>
      <w:r>
        <w:rPr>
          <w:rFonts w:ascii="Calibri" w:hAnsi="Calibri" w:eastAsia="Microsoft JhengHei"/>
        </w:rPr>
        <w:t>確認通過時可能問：</w:t>
      </w:r>
      <w:r>
        <w:rPr>
          <w:rFonts w:ascii="Calibri" w:hAnsi="Calibri" w:eastAsia="Microsoft JhengHei"/>
          <w:b/>
        </w:rPr>
        <w:t>「確認要通過此工序嗎？」</w:t>
      </w:r>
    </w:p>
    <w:p>
      <w:pPr>
        <w:pStyle w:val="ListNumber"/>
      </w:pPr>
      <w:r>
        <w:rPr>
          <w:rFonts w:ascii="Calibri" w:hAnsi="Calibri" w:eastAsia="Microsoft JhengHei"/>
        </w:rPr>
        <w:t xml:space="preserve">全部就緒後點 </w:t>
      </w:r>
      <w:r>
        <w:rPr>
          <w:rFonts w:ascii="Calibri" w:hAnsi="Calibri" w:eastAsia="Microsoft JhengHei"/>
          <w:b/>
        </w:rPr>
        <w:t>「完成工單」</w:t>
      </w:r>
      <w:r>
        <w:rPr>
          <w:rFonts w:ascii="Calibri" w:hAnsi="Calibri" w:eastAsia="Microsoft JhengHei"/>
        </w:rPr>
        <w:t>，確認：</w:t>
      </w:r>
      <w:r>
        <w:rPr>
          <w:rFonts w:ascii="Calibri" w:hAnsi="Calibri" w:eastAsia="Microsoft JhengHei"/>
          <w:b/>
        </w:rPr>
        <w:t>「確認要完成此工單嗎？」</w:t>
      </w:r>
    </w:p>
    <w:p>
      <w:pPr>
        <w:pStyle w:val="ListNumber"/>
      </w:pPr>
      <w:r>
        <w:rPr>
          <w:rFonts w:ascii="Calibri" w:hAnsi="Calibri" w:eastAsia="Microsoft JhengHei"/>
        </w:rPr>
        <w:t xml:space="preserve">需要時做 </w:t>
      </w:r>
      <w:r>
        <w:rPr>
          <w:rFonts w:ascii="Calibri" w:hAnsi="Calibri" w:eastAsia="Microsoft JhengHei"/>
          <w:b/>
        </w:rPr>
        <w:t>「品檢」</w:t>
      </w:r>
      <w:r>
        <w:rPr>
          <w:rFonts w:ascii="Calibri" w:hAnsi="Calibri" w:eastAsia="Microsoft JhengHei"/>
        </w:rPr>
        <w:t>，再到</w:t>
      </w:r>
      <w:r>
        <w:rPr>
          <w:rFonts w:ascii="Calibri" w:hAnsi="Calibri" w:eastAsia="Microsoft JhengHei"/>
          <w:b/>
        </w:rPr>
        <w:t>「待QC上架工單」</w:t>
      </w:r>
      <w:r>
        <w:rPr>
          <w:rFonts w:ascii="Calibri" w:hAnsi="Calibri" w:eastAsia="Microsoft JhengHei"/>
        </w:rPr>
        <w:t>完成上架，最後在</w:t>
      </w:r>
      <w:r>
        <w:rPr>
          <w:rFonts w:ascii="Calibri" w:hAnsi="Calibri" w:eastAsia="Microsoft JhengHei"/>
          <w:b/>
        </w:rPr>
        <w:t>「已上架工單」</w:t>
      </w:r>
      <w:r>
        <w:rPr>
          <w:rFonts w:ascii="Calibri" w:hAnsi="Calibri" w:eastAsia="Microsoft JhengHei"/>
        </w:rPr>
        <w:t>可見。</w:t>
      </w:r>
    </w:p>
    <w:p>
      <w:r>
        <w:rPr>
          <w:rFonts w:ascii="Calibri" w:hAnsi="Calibri" w:eastAsia="Microsoft JhengHei"/>
        </w:rPr>
        <w:t>其他可能按鈕：</w:t>
      </w:r>
      <w:r>
        <w:rPr>
          <w:rFonts w:ascii="Calibri" w:hAnsi="Calibri" w:eastAsia="Microsoft JhengHei"/>
          <w:b/>
        </w:rPr>
        <w:t>「提交並開始」</w:t>
      </w:r>
      <w:r>
        <w:rPr>
          <w:rFonts w:ascii="Calibri" w:hAnsi="Calibri" w:eastAsia="Microsoft JhengHei"/>
          <w:b/>
        </w:rPr>
        <w:t>「提交包裝袋消耗」</w:t>
      </w:r>
      <w:r>
        <w:rPr>
          <w:rFonts w:ascii="Calibri" w:hAnsi="Calibri" w:eastAsia="Microsoft JhengHei"/>
        </w:rPr>
        <w:t>等。</w:t>
      </w:r>
    </w:p>
    <w:p>
      <w:pPr>
        <w:pStyle w:val="Heading3"/>
      </w:pPr>
      <w:r>
        <w:t>5.4 工序狀態（常見）</w:t>
      </w:r>
    </w:p>
    <w:p>
      <w:r>
        <w:rPr>
          <w:rFonts w:ascii="Calibri" w:hAnsi="Calibri" w:eastAsia="Microsoft JhengHei"/>
          <w:b/>
        </w:rPr>
        <w:t>「待處理」</w:t>
      </w:r>
      <w:r>
        <w:rPr>
          <w:rFonts w:ascii="Calibri" w:hAnsi="Calibri" w:eastAsia="Microsoft JhengHei"/>
          <w:b/>
        </w:rPr>
        <w:t>「進行中」</w:t>
      </w:r>
      <w:r>
        <w:rPr>
          <w:rFonts w:ascii="Calibri" w:hAnsi="Calibri" w:eastAsia="Microsoft JhengHei"/>
          <w:b/>
        </w:rPr>
        <w:t>「已暫停」</w:t>
      </w:r>
      <w:r>
        <w:rPr>
          <w:rFonts w:ascii="Calibri" w:hAnsi="Calibri" w:eastAsia="Microsoft JhengHei"/>
          <w:b/>
        </w:rPr>
        <w:t>「完成」</w:t>
      </w:r>
      <w:r>
        <w:rPr>
          <w:rFonts w:ascii="Calibri" w:hAnsi="Calibri" w:eastAsia="Microsoft JhengHei"/>
        </w:rPr>
        <w:t>／</w:t>
      </w:r>
      <w:r>
        <w:rPr>
          <w:rFonts w:ascii="Calibri" w:hAnsi="Calibri" w:eastAsia="Microsoft JhengHei"/>
          <w:b/>
        </w:rPr>
        <w:t>「已完成」</w:t>
      </w:r>
      <w:r>
        <w:rPr>
          <w:rFonts w:ascii="Calibri" w:hAnsi="Calibri" w:eastAsia="Microsoft JhengHei"/>
          <w:b/>
        </w:rPr>
        <w:t>「通過」</w:t>
      </w:r>
      <w:r>
        <w:rPr>
          <w:rFonts w:ascii="Calibri" w:hAnsi="Calibri" w:eastAsia="Microsoft JhengHei"/>
          <w:b/>
        </w:rPr>
        <w:t>「未開始」</w:t>
      </w:r>
      <w:r>
        <w:rPr>
          <w:rFonts w:ascii="Calibri" w:hAnsi="Calibri" w:eastAsia="Microsoft JhengHei"/>
          <w:b/>
        </w:rPr>
        <w:t>「已停止」</w:t>
      </w:r>
      <w:r>
        <w:rPr>
          <w:rFonts w:ascii="Calibri" w:hAnsi="Calibri" w:eastAsia="Microsoft JhengHei"/>
          <w:b/>
        </w:rPr>
        <w:t>「已取消」</w:t>
      </w:r>
      <w:r>
        <w:rPr>
          <w:rFonts w:ascii="Calibri" w:hAnsi="Calibri" w:eastAsia="Microsoft JhengHei"/>
        </w:rPr>
        <w:t>等。</w:t>
      </w:r>
    </w:p>
    <w:p>
      <w:pPr>
        <w:pStyle w:val="Heading3"/>
      </w:pPr>
      <w:r>
        <w:t>5.5 生產常見問題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873"/>
        <w:gridCol w:w="4873"/>
      </w:tblGrid>
      <w:tr>
        <w:tc>
          <w:tcPr>
            <w:tcW w:type="dxa" w:w="4873"/>
          </w:tcPr>
          <w:p>
            <w:r>
              <w:rPr>
                <w:b/>
              </w:rPr>
              <w:t>情況</w:t>
            </w:r>
          </w:p>
        </w:tc>
        <w:tc>
          <w:tcPr>
            <w:tcW w:type="dxa" w:w="4873"/>
          </w:tcPr>
          <w:p>
            <w:r>
              <w:rPr>
                <w:b/>
              </w:rPr>
              <w:t>建議處理</w:t>
            </w:r>
          </w:p>
        </w:tc>
      </w:tr>
      <w:tr>
        <w:tc>
          <w:tcPr>
            <w:tcW w:type="dxa" w:w="4873"/>
          </w:tcPr>
          <w:p>
            <w:r>
              <w:t>「完成工單」按不了</w:t>
            </w:r>
          </w:p>
        </w:tc>
        <w:tc>
          <w:tcPr>
            <w:tcW w:type="dxa" w:w="4873"/>
          </w:tcPr>
          <w:p>
            <w:r>
              <w:t>通常尚有工序未完成或條件未滿足；先完成各步驟</w:t>
            </w:r>
          </w:p>
        </w:tc>
      </w:tr>
      <w:tr>
        <w:tc>
          <w:tcPr>
            <w:tcW w:type="dxa" w:w="4873"/>
          </w:tcPr>
          <w:p>
            <w:r>
              <w:t>掃碼驗證失敗</w:t>
            </w:r>
          </w:p>
        </w:tc>
        <w:tc>
          <w:tcPr>
            <w:tcW w:type="dxa" w:w="4873"/>
          </w:tcPr>
          <w:p>
            <w:r>
              <w:t>「驗證失敗. 請檢查操作員和設備.」→ 重掃正確編號</w:t>
            </w:r>
          </w:p>
        </w:tc>
      </w:tr>
      <w:tr>
        <w:tc>
          <w:tcPr>
            <w:tcW w:type="dxa" w:w="4873"/>
          </w:tcPr>
          <w:p>
            <w:r>
              <w:t>API／系統錯誤</w:t>
            </w:r>
          </w:p>
        </w:tc>
        <w:tc>
          <w:tcPr>
            <w:tcW w:type="dxa" w:w="4873"/>
          </w:tcPr>
          <w:p>
            <w:r>
              <w:t>「發生錯誤，請稍後再試。」→ 稍後重試或聯絡支援</w:t>
            </w:r>
          </w:p>
        </w:tc>
      </w:tr>
      <w:tr>
        <w:tc>
          <w:tcPr>
            <w:tcW w:type="dxa" w:w="4873"/>
          </w:tcPr>
          <w:p>
            <w:r>
              <w:t>做到一半要停</w:t>
            </w:r>
          </w:p>
        </w:tc>
        <w:tc>
          <w:tcPr>
            <w:tcW w:type="dxa" w:w="4873"/>
          </w:tcPr>
          <w:p>
            <w:r>
              <w:t>用「暫停」；勿與「取消工單」混淆（取消是整張工單層級）</w:t>
            </w:r>
          </w:p>
        </w:tc>
      </w:tr>
    </w:tbl>
    <w:p/>
    <w:p>
      <w:pPr>
        <w:pStyle w:val="Heading2"/>
      </w:pPr>
      <w:r>
        <w:t>六、取消、刪除、返回——怎麼選？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249"/>
        <w:gridCol w:w="3249"/>
        <w:gridCol w:w="3249"/>
      </w:tblGrid>
      <w:tr>
        <w:tc>
          <w:tcPr>
            <w:tcW w:type="dxa" w:w="3249"/>
          </w:tcPr>
          <w:p>
            <w:r>
              <w:rPr>
                <w:b/>
              </w:rPr>
              <w:t>你想做的事</w:t>
            </w:r>
          </w:p>
        </w:tc>
        <w:tc>
          <w:tcPr>
            <w:tcW w:type="dxa" w:w="3249"/>
          </w:tcPr>
          <w:p>
            <w:r>
              <w:rPr>
                <w:b/>
              </w:rPr>
              <w:t>建議用哪個按鈕</w:t>
            </w:r>
          </w:p>
        </w:tc>
        <w:tc>
          <w:tcPr>
            <w:tcW w:type="dxa" w:w="3249"/>
          </w:tcPr>
          <w:p>
            <w:r>
              <w:rPr>
                <w:b/>
              </w:rPr>
              <w:t>結果</w:t>
            </w:r>
          </w:p>
        </w:tc>
      </w:tr>
      <w:tr>
        <w:tc>
          <w:tcPr>
            <w:tcW w:type="dxa" w:w="3249"/>
          </w:tcPr>
          <w:p>
            <w:r>
              <w:t>建錯、還在規劃中，不要了</w:t>
            </w:r>
          </w:p>
        </w:tc>
        <w:tc>
          <w:tcPr>
            <w:tcW w:type="dxa" w:w="3249"/>
          </w:tcPr>
          <w:p>
            <w:r>
              <w:t>「刪除工單」</w:t>
            </w:r>
          </w:p>
        </w:tc>
        <w:tc>
          <w:tcPr>
            <w:tcW w:type="dxa" w:w="3249"/>
          </w:tcPr>
          <w:p>
            <w:r>
              <w:t>刪除，不可復原</w:t>
            </w:r>
          </w:p>
        </w:tc>
      </w:tr>
      <w:tr>
        <w:tc>
          <w:tcPr>
            <w:tcW w:type="dxa" w:w="3249"/>
          </w:tcPr>
          <w:p>
            <w:r>
              <w:t>已放單／進行中，不要繼續</w:t>
            </w:r>
          </w:p>
        </w:tc>
        <w:tc>
          <w:tcPr>
            <w:tcW w:type="dxa" w:w="3249"/>
          </w:tcPr>
          <w:p>
            <w:r>
              <w:t>「取消工單」</w:t>
            </w:r>
          </w:p>
        </w:tc>
        <w:tc>
          <w:tcPr>
            <w:tcW w:type="dxa" w:w="3249"/>
          </w:tcPr>
          <w:p>
            <w:r>
              <w:t>確認後從列表隱藏</w:t>
            </w:r>
          </w:p>
        </w:tc>
      </w:tr>
      <w:tr>
        <w:tc>
          <w:tcPr>
            <w:tcW w:type="dxa" w:w="3249"/>
          </w:tcPr>
          <w:p>
            <w:r>
              <w:t>只是關掉視窗、不改資料</w:t>
            </w:r>
          </w:p>
        </w:tc>
        <w:tc>
          <w:tcPr>
            <w:tcW w:type="dxa" w:w="3249"/>
          </w:tcPr>
          <w:p>
            <w:r>
              <w:t>「關閉」／「取消」／「返回」「返回列表」</w:t>
            </w:r>
          </w:p>
        </w:tc>
        <w:tc>
          <w:tcPr>
            <w:tcW w:type="dxa" w:w="3249"/>
          </w:tcPr>
          <w:p>
            <w:r>
              <w:t>不取消工單本身</w:t>
            </w:r>
          </w:p>
        </w:tc>
      </w:tr>
      <w:tr>
        <w:tc>
          <w:tcPr>
            <w:tcW w:type="dxa" w:w="3249"/>
          </w:tcPr>
          <w:p>
            <w:r>
              <w:t>工序暫停一下</w:t>
            </w:r>
          </w:p>
        </w:tc>
        <w:tc>
          <w:tcPr>
            <w:tcW w:type="dxa" w:w="3249"/>
          </w:tcPr>
          <w:p>
            <w:r>
              <w:t>「暫停」</w:t>
            </w:r>
          </w:p>
        </w:tc>
        <w:tc>
          <w:tcPr>
            <w:tcW w:type="dxa" w:w="3249"/>
          </w:tcPr>
          <w:p>
            <w:r>
              <w:t>工單仍在，之後可再「開始」</w:t>
            </w:r>
          </w:p>
        </w:tc>
      </w:tr>
    </w:tbl>
    <w:p/>
    <w:p>
      <w:pPr>
        <w:pStyle w:val="Heading2"/>
      </w:pPr>
      <w:r>
        <w:t>七、快速檢查清單（每日）</w:t>
      </w:r>
    </w:p>
    <w:p>
      <w:pPr>
        <w:pStyle w:val="ListNumber"/>
      </w:pPr>
      <w:r>
        <w:rPr>
          <w:rFonts w:ascii="Calibri" w:hAnsi="Calibri" w:eastAsia="Microsoft JhengHei"/>
          <w:b/>
        </w:rPr>
        <w:t>「排程」</w:t>
      </w:r>
      <w:r>
        <w:rPr>
          <w:rFonts w:ascii="Calibri" w:hAnsi="Calibri" w:eastAsia="Microsoft JhengHei"/>
        </w:rPr>
        <w:t>→ 需要時</w:t>
      </w:r>
      <w:r>
        <w:rPr>
          <w:rFonts w:ascii="Calibri" w:hAnsi="Calibri" w:eastAsia="Microsoft JhengHei"/>
          <w:b/>
        </w:rPr>
        <w:t>「預測排期」</w:t>
      </w:r>
      <w:r>
        <w:rPr>
          <w:rFonts w:ascii="Calibri" w:hAnsi="Calibri" w:eastAsia="Microsoft JhengHei"/>
        </w:rPr>
        <w:t>→</w:t>
      </w:r>
      <w:r>
        <w:rPr>
          <w:rFonts w:ascii="Calibri" w:hAnsi="Calibri" w:eastAsia="Microsoft JhengHei"/>
          <w:b/>
        </w:rPr>
        <w:t>「搜索」</w:t>
      </w:r>
      <w:r>
        <w:rPr>
          <w:rFonts w:ascii="Calibri" w:hAnsi="Calibri" w:eastAsia="Microsoft JhengHei"/>
        </w:rPr>
        <w:t>→</w:t>
      </w:r>
      <w:r>
        <w:rPr>
          <w:rFonts w:ascii="Calibri" w:hAnsi="Calibri" w:eastAsia="Microsoft JhengHei"/>
          <w:b/>
        </w:rPr>
        <w:t>「詳細」</w:t>
      </w:r>
      <w:r>
        <w:rPr>
          <w:rFonts w:ascii="Calibri" w:hAnsi="Calibri" w:eastAsia="Microsoft JhengHei"/>
        </w:rPr>
        <w:t>→</w:t>
      </w:r>
      <w:r>
        <w:rPr>
          <w:rFonts w:ascii="Calibri" w:hAnsi="Calibri" w:eastAsia="Microsoft JhengHei"/>
          <w:b/>
        </w:rPr>
        <w:t>「自動生成工單」</w:t>
      </w:r>
    </w:p>
    <w:p>
      <w:pPr>
        <w:pStyle w:val="ListNumber"/>
      </w:pPr>
      <w:r>
        <w:rPr>
          <w:rFonts w:ascii="Calibri" w:hAnsi="Calibri" w:eastAsia="Microsoft JhengHei"/>
          <w:b/>
        </w:rPr>
        <w:t>「搜索工單/ 建立工單」</w:t>
      </w:r>
      <w:r>
        <w:rPr>
          <w:rFonts w:ascii="Calibri" w:hAnsi="Calibri" w:eastAsia="Microsoft JhengHei"/>
        </w:rPr>
        <w:t>→ 核對當日工單 →</w:t>
      </w:r>
      <w:r>
        <w:rPr>
          <w:rFonts w:ascii="Calibri" w:hAnsi="Calibri" w:eastAsia="Microsoft JhengHei"/>
          <w:b/>
        </w:rPr>
        <w:t>「放單」</w:t>
      </w:r>
    </w:p>
    <w:p>
      <w:pPr>
        <w:pStyle w:val="ListNumber"/>
      </w:pPr>
      <w:r>
        <w:rPr>
          <w:rFonts w:ascii="Calibri" w:hAnsi="Calibri" w:eastAsia="Microsoft JhengHei"/>
          <w:b/>
        </w:rPr>
        <w:t>「工單提料」</w:t>
      </w:r>
      <w:r>
        <w:rPr>
          <w:rFonts w:ascii="Calibri" w:hAnsi="Calibri" w:eastAsia="Microsoft JhengHei"/>
        </w:rPr>
        <w:t>→ 掃碼提交</w:t>
      </w:r>
    </w:p>
    <w:p>
      <w:pPr>
        <w:pStyle w:val="ListNumber"/>
      </w:pPr>
      <w:r>
        <w:rPr>
          <w:rFonts w:ascii="Calibri" w:hAnsi="Calibri" w:eastAsia="Microsoft JhengHei"/>
          <w:b/>
        </w:rPr>
        <w:t>「工單生產流程」</w:t>
      </w:r>
      <w:r>
        <w:rPr>
          <w:rFonts w:ascii="Calibri" w:hAnsi="Calibri" w:eastAsia="Microsoft JhengHei"/>
        </w:rPr>
        <w:t>→ 各工序開始／完成 →</w:t>
      </w:r>
      <w:r>
        <w:rPr>
          <w:rFonts w:ascii="Calibri" w:hAnsi="Calibri" w:eastAsia="Microsoft JhengHei"/>
          <w:b/>
        </w:rPr>
        <w:t>「完成工單」</w:t>
      </w:r>
      <w:r>
        <w:rPr>
          <w:rFonts w:ascii="Calibri" w:hAnsi="Calibri" w:eastAsia="Microsoft JhengHei"/>
        </w:rPr>
        <w:t>→ 品檢／上架</w:t>
      </w:r>
    </w:p>
    <w:p>
      <w:r>
        <w:rPr>
          <w:rFonts w:ascii="Calibri" w:hAnsi="Calibri" w:eastAsia="Microsoft JhengHei"/>
        </w:rPr>
        <w:t>手動補單：同頁</w:t>
      </w:r>
      <w:r>
        <w:rPr>
          <w:rFonts w:ascii="Calibri" w:hAnsi="Calibri" w:eastAsia="Microsoft JhengHei"/>
          <w:b/>
        </w:rPr>
        <w:t>「建立工單」</w:t>
      </w:r>
      <w:r>
        <w:rPr>
          <w:rFonts w:ascii="Calibri" w:hAnsi="Calibri" w:eastAsia="Microsoft JhengHei"/>
        </w:rPr>
        <w:t>→</w:t>
      </w:r>
      <w:r>
        <w:rPr>
          <w:rFonts w:ascii="Calibri" w:hAnsi="Calibri" w:eastAsia="Microsoft JhengHei"/>
          <w:b/>
        </w:rPr>
        <w:t>「建立」</w:t>
      </w:r>
      <w:r>
        <w:rPr>
          <w:rFonts w:ascii="Calibri" w:hAnsi="Calibri" w:eastAsia="Microsoft JhengHei"/>
        </w:rPr>
        <w:t>→</w:t>
      </w:r>
      <w:r>
        <w:rPr>
          <w:rFonts w:ascii="Calibri" w:hAnsi="Calibri" w:eastAsia="Microsoft JhengHei"/>
          <w:b/>
        </w:rPr>
        <w:t>「放單」</w:t>
      </w:r>
      <w:r>
        <w:rPr>
          <w:rFonts w:ascii="Calibri" w:hAnsi="Calibri" w:eastAsia="Microsoft JhengHei"/>
        </w:rPr>
        <w:t>。</w:t>
      </w:r>
    </w:p>
    <w:p>
      <w:pPr>
        <w:pStyle w:val="Heading2"/>
      </w:pPr>
      <w:r>
        <w:t>八、文件維護說明（給內部）</w:t>
      </w:r>
    </w:p>
    <w:p>
      <w:pPr>
        <w:pStyle w:val="ListBullet"/>
      </w:pPr>
      <w:r>
        <w:rPr>
          <w:rFonts w:ascii="Calibri" w:hAnsi="Calibri" w:eastAsia="Microsoft JhengHei"/>
        </w:rPr>
        <w:t>文案來源：前端 i18n/zh/navigation.json、jo.json、schedule.json、productionProcess.json，以及</w:t>
      </w:r>
      <w:r>
        <w:rPr>
          <w:rFonts w:ascii="Calibri" w:hAnsi="Calibri" w:eastAsia="Microsoft JhengHei"/>
          <w:b/>
        </w:rPr>
        <w:t>「生產排程」</w:t>
      </w:r>
      <w:r>
        <w:rPr>
          <w:rFonts w:ascii="Calibri" w:hAnsi="Calibri" w:eastAsia="Microsoft JhengHei"/>
        </w:rPr>
        <w:t>頁硬編碼繁中。</w:t>
      </w:r>
    </w:p>
    <w:p>
      <w:pPr>
        <w:pStyle w:val="ListBullet"/>
      </w:pPr>
      <w:r>
        <w:rPr>
          <w:rFonts w:ascii="Calibri" w:hAnsi="Calibri" w:eastAsia="Microsoft JhengHei"/>
        </w:rPr>
        <w:t>主程式入口：</w:t>
      </w:r>
    </w:p>
    <w:p>
      <w:pPr>
        <w:pStyle w:val="ListBullet"/>
      </w:pPr>
      <w:r>
        <w:rPr>
          <w:rFonts w:ascii="Calibri" w:hAnsi="Calibri" w:eastAsia="Microsoft JhengHei"/>
        </w:rPr>
        <w:t>排程：FPSMS-frontend/src/app/(main)/ps/page.tsx</w:t>
      </w:r>
    </w:p>
    <w:p>
      <w:pPr>
        <w:pStyle w:val="ListBullet"/>
      </w:pPr>
      <w:r>
        <w:rPr>
          <w:rFonts w:ascii="Calibri" w:hAnsi="Calibri" w:eastAsia="Microsoft JhengHei"/>
        </w:rPr>
        <w:t>工單搜尋／建立：.../jo/page.tsx、JoWorkbenchSearch、JoCreateFormModal</w:t>
      </w:r>
    </w:p>
    <w:p>
      <w:pPr>
        <w:pStyle w:val="ListBullet"/>
      </w:pPr>
      <w:r>
        <w:rPr>
          <w:rFonts w:ascii="Calibri" w:hAnsi="Calibri" w:eastAsia="Microsoft JhengHei"/>
        </w:rPr>
        <w:t>提料：.../jodetail/</w:t>
      </w:r>
    </w:p>
    <w:p>
      <w:pPr>
        <w:pStyle w:val="ListBullet"/>
      </w:pPr>
      <w:r>
        <w:rPr>
          <w:rFonts w:ascii="Calibri" w:hAnsi="Calibri" w:eastAsia="Microsoft JhengHei"/>
        </w:rPr>
        <w:t>生產：.../productionProcess/</w:t>
      </w:r>
    </w:p>
    <w:p>
      <w:pPr>
        <w:pStyle w:val="ListBullet"/>
      </w:pPr>
      <w:r>
        <w:rPr>
          <w:rFonts w:ascii="Calibri" w:hAnsi="Calibri" w:eastAsia="Microsoft JhengHei"/>
        </w:rPr>
        <w:t>若按鈕改名或流程改版，請同步改本手冊，並重新匯出 Word。</w:t>
      </w:r>
    </w:p>
    <w:p>
      <w:r>
        <w:rPr>
          <w:rFonts w:ascii="Calibri" w:hAnsi="Calibri" w:eastAsia="Microsoft JhengHei"/>
        </w:rPr>
        <w:t>重新匯出 Word（需已安裝套件）：</w:t>
      </w:r>
    </w:p>
    <w:p>
      <w:r>
        <w:rPr>
          <w:rFonts w:ascii="Consolas" w:hAnsi="Consolas"/>
          <w:sz w:val="18"/>
        </w:rPr>
        <w:t>pip install python-docx</w:t>
        <w:br/>
        <w:t>python scripts/export_user_guide_office.py</w:t>
      </w:r>
    </w:p>
    <w:p>
      <w:r>
        <w:rPr>
          <w:rFonts w:ascii="Calibri" w:hAnsi="Calibri" w:eastAsia="Microsoft JhengHei"/>
        </w:rPr>
        <w:t>產出：docs/exports/MTMS_Schedule_JobOrder_UserGuide.docx</w:t>
      </w:r>
    </w:p>
    <w:sectPr w:rsidR="00FC693F" w:rsidRPr="0006063C" w:rsidSect="00034616">
      <w:footerReference w:type="default" r:id="rId9"/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t>MTMS 使用說明 · MTMS_排程與工單_使用說明.md · 2026-08-01 10:29 UTC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 w:eastAsia="Microsoft JhengHe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